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SURAT PERINTAH KERJA</w:t>
      </w:r>
    </w:p>
    <w:p>
      <w:r>
        <w:rPr>
          <w:b/>
        </w:rPr>
        <w:t>( SPK )</w:t>
      </w:r>
    </w:p>
    <w:p>
      <w:r>
        <w:rPr>
          <w:b/>
        </w:rPr>
        <w:t xml:space="preserve">Nomor :  </w:t>
      </w:r>
      <w:r>
        <w:rPr>
          <w:b/>
        </w:rPr>
        <w:t>[nomor_spk]</w:t>
      </w:r>
    </w:p>
    <w:p>
      <w:r>
        <w:rPr>
          <w:b/>
        </w:rPr>
        <w:t xml:space="preserve">Tanggal </w:t>
      </w:r>
      <w:r>
        <w:rPr>
          <w:b/>
        </w:rPr>
        <w:t xml:space="preserve">: </w:t>
      </w:r>
      <w:r>
        <w:rPr>
          <w:b/>
        </w:rPr>
        <w:t>[tanggal_spk]</w:t>
      </w:r>
    </w:p>
    <w:p>
      <w:r>
        <w:rPr>
          <w:b/>
        </w:rPr>
        <w:t>NILAI KONTRAK :</w:t>
      </w:r>
      <w:r>
        <w:rPr>
          <w:b/>
        </w:rPr>
        <w:t xml:space="preserve"> </w:t>
      </w:r>
      <w:r>
        <w:rPr>
          <w:b/>
        </w:rPr>
        <w:t xml:space="preserve">Rp. </w:t>
      </w:r>
      <w:r>
        <w:rPr>
          <w:b/>
        </w:rPr>
        <w:t>[</w:t>
      </w:r>
      <w:r>
        <w:rPr>
          <w:b/>
        </w:rPr>
        <w:t>harga_kontrak]</w:t>
      </w:r>
    </w:p>
    <w:p>
      <w:r>
        <w:rPr>
          <w:b/>
        </w:rPr>
        <w:t>(</w:t>
      </w:r>
      <w:r>
        <w:rPr>
          <w:b/>
        </w:rPr>
        <w:t>[terbilang_harga_kontrak]</w:t>
      </w:r>
      <w:r>
        <w:rPr>
          <w:b/>
        </w:rPr>
        <w:t>)</w:t>
      </w:r>
    </w:p>
    <w:p>
      <w:r>
        <w:rPr>
          <w:b/>
        </w:rPr>
        <w:t>WAKTU PELAKSANAAN:</w:t>
      </w:r>
      <w:r>
        <w:rPr>
          <w:b/>
        </w:rPr>
        <w:t xml:space="preserve"> </w:t>
      </w:r>
      <w:r>
        <w:rPr>
          <w:b/>
        </w:rPr>
        <w:t>[</w:t>
      </w:r>
      <w:r>
        <w:rPr>
          <w:b/>
        </w:rPr>
        <w:t>mas</w:t>
      </w:r>
      <w:r>
        <w:rPr>
          <w:b/>
        </w:rPr>
        <w:t>a_pelaksanaan</w:t>
      </w:r>
      <w:r>
        <w:rPr>
          <w:b/>
        </w:rPr>
        <w:t>]</w:t>
      </w:r>
      <w:r>
        <w:rPr>
          <w:b/>
        </w:rPr>
        <w:t xml:space="preserve"> (</w:t>
      </w:r>
      <w:r>
        <w:rPr>
          <w:b/>
        </w:rPr>
        <w:t>[</w:t>
      </w:r>
      <w:r>
        <w:rPr>
          <w:b/>
        </w:rPr>
        <w:t>terbilang_masa_pelaksanaan</w:t>
      </w:r>
      <w:r>
        <w:rPr>
          <w:b/>
        </w:rPr>
        <w:t>]</w:t>
      </w:r>
      <w:r>
        <w:rPr>
          <w:b/>
        </w:rPr>
        <w:t>) Hari Kalender</w:t>
      </w:r>
    </w:p>
    <w:p>
      <w:r>
        <w:rPr>
          <w:b/>
        </w:rPr>
        <w:t>KEGIATAN :</w:t>
      </w:r>
    </w:p>
    <w:p>
      <w:r>
        <w:rPr>
          <w:b/>
        </w:rPr>
        <w:t>[kegiatan]</w:t>
      </w:r>
    </w:p>
    <w:p>
      <w:r>
        <w:rPr>
          <w:b/>
        </w:rPr>
        <w:t>SUB KEGIATAN :</w:t>
      </w:r>
    </w:p>
    <w:p>
      <w:r>
        <w:rPr>
          <w:b/>
        </w:rPr>
        <w:t>[sub_kegiatan]</w:t>
      </w:r>
    </w:p>
    <w:p>
      <w:r>
        <w:rPr>
          <w:b/>
        </w:rPr>
        <w:t>PEKERJAAN :</w:t>
      </w:r>
    </w:p>
    <w:p>
      <w:r>
        <w:rPr>
          <w:b/>
        </w:rPr>
        <w:t>[pekerjaan]</w:t>
      </w:r>
    </w:p>
    <w:p>
      <w:r>
        <w:rPr>
          <w:b/>
        </w:rPr>
        <w:t>LOKASI :</w:t>
      </w:r>
    </w:p>
    <w:p>
      <w:r>
        <w:rPr>
          <w:b/>
        </w:rPr>
        <w:t>[</w:t>
      </w:r>
      <w:r>
        <w:rPr>
          <w:b/>
        </w:rPr>
        <w:t>lokasi_pekerjaan</w:t>
      </w:r>
      <w:r>
        <w:rPr>
          <w:b/>
        </w:rPr>
        <w:t>]</w:t>
      </w:r>
    </w:p>
    <w:p>
      <w:r>
        <w:rPr>
          <w:b/>
        </w:rPr>
        <w:t xml:space="preserve">TAHUN ANGGARAN </w:t>
      </w:r>
      <w:r>
        <w:rPr>
          <w:b/>
        </w:rPr>
        <w:t>[tahun_anggaran]</w:t>
      </w:r>
      <w:r>
        <w:rPr>
          <w:b/>
        </w:rPr>
        <w:t xml:space="preserve">* </w:t>
      </w:r>
      <w:r>
        <w:rPr>
          <w:b w:val="0"/>
        </w:rPr>
        <w:t>*</w:t>
      </w:r>
    </w:p>
    <w:p>
      <w:r>
        <w:rPr>
          <w:b/>
        </w:rPr>
        <w:t>ANTARA</w:t>
      </w:r>
    </w:p>
    <w:p>
      <w:r>
        <w:rPr>
          <w:b/>
        </w:rPr>
        <w:t>PEJABAT PENANDATANGANAN KONTRAK</w:t>
      </w:r>
    </w:p>
    <w:p>
      <w:r>
        <w:rPr>
          <w:b/>
        </w:rPr>
        <w:t>[nama_instansi]</w:t>
      </w:r>
    </w:p>
    <w:p>
      <w:r>
        <w:rPr>
          <w:b/>
        </w:rPr>
        <w:t>PROVINSI KALIMANTAN BARAT</w:t>
      </w:r>
    </w:p>
    <w:p>
      <w:r>
        <w:rPr>
          <w:b/>
        </w:rPr>
        <w:t>DENGAN</w:t>
      </w:r>
    </w:p>
    <w:p>
      <w:r>
        <w:rPr>
          <w:b/>
        </w:rPr>
        <w:t>[nama_badan_usaha]</w:t>
      </w:r>
    </w:p>
    <w:p>
      <w:r>
        <w:rPr>
          <w:b/>
        </w:rPr>
        <w:t xml:space="preserve">Alamat : </w:t>
      </w:r>
      <w:r>
        <w:rPr>
          <w:b/>
        </w:rPr>
        <w:t>[alamat_badan_usaha]</w:t>
      </w:r>
    </w:p>
    <w:p>
      <w:r>
        <w:rPr>
          <w:b/>
        </w:rPr>
        <w:t>SURAT PERINTAH KERJA</w:t>
      </w:r>
    </w:p>
    <w:p>
      <w:r>
        <w:rPr>
          <w:b/>
        </w:rPr>
        <w:t>(SPK)</w:t>
      </w:r>
    </w:p>
    <w:p>
      <w:r>
        <w:rPr>
          <w:b/>
        </w:rPr>
        <w:t xml:space="preserve">Nomor   : </w:t>
      </w:r>
      <w:r>
        <w:rPr>
          <w:b/>
        </w:rPr>
        <w:t>[</w:t>
      </w:r>
      <w:r>
        <w:rPr>
          <w:b/>
        </w:rPr>
        <w:t>nomor_spk</w:t>
      </w:r>
      <w:r>
        <w:rPr>
          <w:b/>
        </w:rPr>
        <w:t>]</w:t>
      </w:r>
    </w:p>
    <w:p>
      <w:r>
        <w:rPr>
          <w:b/>
        </w:rPr>
        <w:t xml:space="preserve">Tanggal :  </w:t>
      </w:r>
      <w:r>
        <w:rPr>
          <w:b/>
        </w:rPr>
        <w:t>[</w:t>
      </w:r>
      <w:r>
        <w:rPr>
          <w:b/>
        </w:rPr>
        <w:t>tangga</w:t>
      </w:r>
      <w:r>
        <w:rPr>
          <w:b/>
        </w:rPr>
        <w:t>l</w:t>
      </w:r>
      <w:r>
        <w:rPr>
          <w:b/>
        </w:rPr>
        <w:t>_spk</w:t>
      </w:r>
      <w:r>
        <w:rPr>
          <w:b/>
        </w:rPr>
        <w:t>]</w:t>
      </w:r>
    </w:p>
    <w:p>
      <w:r>
        <w:rPr>
          <w:b/>
        </w:rPr>
        <w:t xml:space="preserve"> </w:t>
      </w:r>
    </w:p>
    <w:p>
      <w:r>
        <w:rPr>
          <w:b/>
        </w:rPr>
        <w:t>K E G I A T A N</w:t>
      </w:r>
    </w:p>
    <w:p>
      <w:r>
        <w:rPr>
          <w:b/>
        </w:rPr>
        <w:t>[kegiatan]</w:t>
      </w:r>
    </w:p>
    <w:p>
      <w:r>
        <w:rPr>
          <w:b/>
        </w:rPr>
        <w:t>SUB KEGIATAN</w:t>
      </w:r>
    </w:p>
    <w:p>
      <w:r>
        <w:rPr>
          <w:b/>
        </w:rPr>
        <w:t>[sub_kegiatan]</w:t>
      </w:r>
    </w:p>
    <w:p>
      <w:r>
        <w:rPr>
          <w:b/>
        </w:rPr>
        <w:t>P E K E R J A A N</w:t>
      </w:r>
    </w:p>
    <w:p>
      <w:r>
        <w:rPr>
          <w:b/>
        </w:rPr>
        <w:t>[pekerjaan]</w:t>
      </w:r>
    </w:p>
    <w:p>
      <w:r>
        <w:rPr>
          <w:b/>
        </w:rPr>
        <w:t>L O K A S I</w:t>
      </w:r>
    </w:p>
    <w:p>
      <w:r>
        <w:rPr>
          <w:b/>
        </w:rPr>
        <w:t>[</w:t>
      </w:r>
      <w:r>
        <w:rPr>
          <w:b/>
        </w:rPr>
        <w:t>lokasi_pekerjaan</w:t>
      </w:r>
      <w:r>
        <w:rPr>
          <w:b/>
        </w:rPr>
        <w:t>]</w:t>
      </w:r>
    </w:p>
    <w:p>
      <w:r>
        <w:rPr>
          <w:b/>
        </w:rPr>
        <w:t xml:space="preserve">TAHUN ANGGARAN </w:t>
      </w:r>
      <w:r>
        <w:rPr>
          <w:b/>
        </w:rPr>
        <w:t>[tahun_anggaran]</w:t>
      </w:r>
    </w:p>
    <w:p>
      <w:r>
        <w:rPr>
          <w:b/>
        </w:rPr>
        <w:t xml:space="preserve">Nilai Kontrak:Rp.  </w:t>
      </w:r>
      <w:r>
        <w:rPr>
          <w:b/>
        </w:rPr>
        <w:t>[harga_kontrak]</w:t>
      </w:r>
    </w:p>
    <w:p>
      <w:r>
        <w:rPr>
          <w:b/>
        </w:rPr>
        <w:t>(</w:t>
      </w:r>
      <w:r>
        <w:rPr>
          <w:b/>
        </w:rPr>
        <w:t>[terbilang_harga_kontrak]</w:t>
      </w:r>
      <w:r>
        <w:rPr>
          <w:b/>
        </w:rPr>
        <w:t>)</w:t>
      </w:r>
    </w:p>
    <w:p>
      <w:r>
        <w:rPr>
          <w:b/>
        </w:rPr>
        <w:t xml:space="preserve">Waktu Pelaksanaan : </w:t>
      </w:r>
      <w:r>
        <w:rPr>
          <w:b/>
        </w:rPr>
        <w:t>[</w:t>
      </w:r>
      <w:r>
        <w:rPr>
          <w:b/>
        </w:rPr>
        <w:t>masa_pelaksanaan</w:t>
      </w:r>
      <w:r>
        <w:rPr>
          <w:b/>
        </w:rPr>
        <w:t>]</w:t>
      </w:r>
      <w:r>
        <w:rPr>
          <w:b/>
        </w:rPr>
        <w:t xml:space="preserve"> (</w:t>
      </w:r>
      <w:r>
        <w:rPr>
          <w:b/>
        </w:rPr>
        <w:t>[</w:t>
      </w:r>
      <w:r>
        <w:rPr>
          <w:b/>
        </w:rPr>
        <w:t>terbilang_masa_pelaksanaan</w:t>
      </w:r>
      <w:r>
        <w:rPr>
          <w:b/>
        </w:rPr>
        <w:t>]</w:t>
      </w:r>
      <w:r>
        <w:rPr>
          <w:b/>
        </w:rPr>
        <w:t>)Hari Kalender</w:t>
      </w:r>
    </w:p>
    <w:p>
      <w:r>
        <w:rPr>
          <w:b/>
        </w:rPr>
        <w:t xml:space="preserve">Sumber Dana </w:t>
      </w:r>
      <w:r>
        <w:rPr>
          <w:b/>
        </w:rPr>
        <w:t>[sumber_dana]</w:t>
      </w:r>
    </w:p>
    <w:p>
      <w:r>
        <w:rPr>
          <w:b/>
        </w:rPr>
        <w:t xml:space="preserve">Tanggal Mulai : </w:t>
      </w:r>
      <w:r>
        <w:rPr>
          <w:b/>
        </w:rPr>
        <w:t>[tanggal</w:t>
      </w:r>
      <w:r>
        <w:rPr>
          <w:b/>
        </w:rPr>
        <w:t>_</w:t>
      </w:r>
      <w:r>
        <w:rPr>
          <w:b/>
        </w:rPr>
        <w:t>spmk]</w:t>
      </w:r>
      <w:r>
        <w:rPr>
          <w:b/>
        </w:rPr>
        <w:t xml:space="preserve"> </w:t>
      </w:r>
    </w:p>
    <w:p>
      <w:r>
        <w:rPr>
          <w:b/>
        </w:rPr>
        <w:t xml:space="preserve">Tanggal Selesai : </w:t>
      </w:r>
      <w:r>
        <w:rPr>
          <w:b/>
        </w:rPr>
        <w:t>[</w:t>
      </w:r>
      <w:r>
        <w:rPr>
          <w:b/>
        </w:rPr>
        <w:t>tanggal_selesai</w:t>
      </w:r>
      <w:r>
        <w:rPr>
          <w:b/>
        </w:rPr>
        <w:t>]</w:t>
      </w:r>
    </w:p>
    <w:p>
      <w:r>
        <w:rPr>
          <w:b/>
        </w:rPr>
        <w:t>P E L A K S A N A</w:t>
      </w:r>
    </w:p>
    <w:p>
      <w:r>
        <w:rPr>
          <w:b/>
        </w:rPr>
        <w:t>Perusahaan</w:t>
      </w:r>
      <w:r>
        <w:rPr>
          <w:b/>
        </w:rPr>
        <w:t xml:space="preserve"> </w:t>
      </w:r>
      <w:r>
        <w:rPr>
          <w:b/>
        </w:rPr>
        <w:t>:</w:t>
      </w:r>
      <w:r>
        <w:rPr>
          <w:b/>
        </w:rPr>
        <w:t xml:space="preserve"> </w:t>
      </w:r>
      <w:r>
        <w:rPr>
          <w:b/>
        </w:rPr>
        <w:t>[nama_badan_usaha]</w:t>
      </w:r>
    </w:p>
    <w:p>
      <w:r>
        <w:rPr>
          <w:b/>
        </w:rPr>
        <w:t>[jabatan_wakil_sah]</w:t>
      </w:r>
      <w:r>
        <w:rPr>
          <w:b/>
        </w:rPr>
        <w:t xml:space="preserve">  </w:t>
      </w:r>
      <w:r>
        <w:rPr>
          <w:b/>
        </w:rPr>
        <w:t>[nama_wakil_sah]</w:t>
      </w:r>
    </w:p>
    <w:p>
      <w:r>
        <w:rPr>
          <w:b/>
        </w:rPr>
        <w:t>Alamat</w:t>
      </w:r>
      <w:r>
        <w:rPr>
          <w:b/>
        </w:rPr>
        <w:t xml:space="preserve"> </w:t>
      </w:r>
      <w:r>
        <w:rPr>
          <w:b/>
        </w:rPr>
        <w:t>:</w:t>
      </w:r>
      <w:r>
        <w:rPr>
          <w:b/>
        </w:rPr>
        <w:t xml:space="preserve"> </w:t>
      </w:r>
      <w:r>
        <w:rPr>
          <w:b/>
        </w:rPr>
        <w:t>[alamat_badan_usaha]</w:t>
      </w:r>
    </w:p>
    <w:p>
      <w:r>
        <w:rPr>
          <w:b/>
        </w:rPr>
        <w:t>NPWP</w:t>
      </w:r>
      <w:r>
        <w:rPr>
          <w:b/>
        </w:rPr>
        <w:t xml:space="preserve"> </w:t>
      </w:r>
      <w:r>
        <w:rPr>
          <w:b/>
        </w:rPr>
        <w:t>:</w:t>
      </w:r>
      <w:r>
        <w:rPr>
          <w:b/>
        </w:rPr>
        <w:t xml:space="preserve"> </w:t>
      </w:r>
      <w:r>
        <w:rPr>
          <w:b/>
        </w:rPr>
        <w:t>[npwp_badan_usaha]</w:t>
      </w:r>
    </w:p>
    <w:p>
      <w:r>
        <w:rPr>
          <w:b/>
        </w:rPr>
        <w:t>SURAT PERINTAH MULAI KERJA</w:t>
      </w:r>
    </w:p>
    <w:p>
      <w:r>
        <w:rPr>
          <w:b w:val="0"/>
        </w:rPr>
        <w:t>Nomor  :  [nomor_spmk]</w:t>
      </w:r>
    </w:p>
    <w:p>
      <w:r>
        <w:rPr>
          <w:b/>
        </w:rPr>
        <w:t>Paket Pekerjaan</w:t>
      </w:r>
    </w:p>
    <w:p>
      <w:r>
        <w:rPr>
          <w:b/>
        </w:rPr>
        <w:t>[pekerjaan]</w:t>
      </w:r>
    </w:p>
    <w:p>
      <w:r>
        <w:rPr>
          <w:b w:val="0"/>
        </w:rPr>
        <w:tab/>
      </w:r>
      <w:r>
        <w:rPr>
          <w:b/>
        </w:rPr>
        <w:t xml:space="preserve">Tahun Anggaran </w:t>
      </w:r>
      <w:r>
        <w:rPr>
          <w:b/>
        </w:rPr>
        <w:t>[tahun_anggaran]</w:t>
      </w:r>
    </w:p>
    <w:p>
      <w:r>
        <w:rPr>
          <w:b w:val="0"/>
        </w:rPr>
        <w:t xml:space="preserve">Yang bertanda tangan dibawah ini :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w:t>
            </w:r>
          </w:p>
        </w:tc>
        <w:tc>
          <w:tcPr>
            <w:tcW w:type="dxa" w:w="2160"/>
          </w:tcPr>
          <w:p>
            <w:r/>
            <w:r>
              <w:rPr>
                <w:b w:val="0"/>
              </w:rPr>
              <w:t>:</w:t>
            </w:r>
          </w:p>
        </w:tc>
        <w:tc>
          <w:tcPr>
            <w:tcW w:type="dxa" w:w="2160"/>
          </w:tcPr>
          <w:p>
            <w:r/>
            <w:r>
              <w:rPr>
                <w:b/>
              </w:rPr>
              <w:t>[nama_ppk]</w:t>
            </w:r>
          </w:p>
        </w:tc>
      </w:tr>
      <w:tr>
        <w:tc>
          <w:tcPr>
            <w:tcW w:type="dxa" w:w="2160"/>
          </w:tcPr>
          <w:p>
            <w:r/>
            <w:r>
              <w:rPr>
                <w:b w:val="0"/>
              </w:rPr>
              <w:t>2.</w:t>
            </w:r>
          </w:p>
        </w:tc>
        <w:tc>
          <w:tcPr>
            <w:tcW w:type="dxa" w:w="2160"/>
          </w:tcPr>
          <w:p>
            <w:r/>
            <w:r>
              <w:rPr>
                <w:b w:val="0"/>
              </w:rPr>
              <w:t>Jabatan</w:t>
            </w:r>
          </w:p>
        </w:tc>
        <w:tc>
          <w:tcPr>
            <w:tcW w:type="dxa" w:w="2160"/>
          </w:tcPr>
          <w:p>
            <w:r/>
            <w:r>
              <w:rPr>
                <w:b w:val="0"/>
              </w:rPr>
              <w:t>:</w:t>
            </w:r>
          </w:p>
        </w:tc>
        <w:tc>
          <w:tcPr>
            <w:tcW w:type="dxa" w:w="2160"/>
          </w:tcPr>
          <w:p>
            <w:r/>
            <w:r>
              <w:rPr>
                <w:b w:val="0"/>
              </w:rPr>
              <w:t>Pejabat Pembuat [nama_instansi]</w:t>
            </w:r>
          </w:p>
        </w:tc>
      </w:tr>
      <w:tr>
        <w:tc>
          <w:tcPr>
            <w:tcW w:type="dxa" w:w="2160"/>
          </w:tcPr>
          <w:p>
            <w:r/>
            <w:r>
              <w:rPr>
                <w:b w:val="0"/>
              </w:rPr>
              <w:t>3.</w:t>
            </w:r>
          </w:p>
        </w:tc>
        <w:tc>
          <w:tcPr>
            <w:tcW w:type="dxa" w:w="2160"/>
          </w:tcPr>
          <w:p>
            <w:r/>
            <w:r>
              <w:rPr>
                <w:b w:val="0"/>
              </w:rPr>
              <w:t>Alamat</w:t>
            </w:r>
          </w:p>
        </w:tc>
        <w:tc>
          <w:tcPr>
            <w:tcW w:type="dxa" w:w="2160"/>
          </w:tcPr>
          <w:p>
            <w:r/>
            <w:r>
              <w:rPr>
                <w:b w:val="0"/>
              </w:rPr>
              <w:t>:</w:t>
            </w:r>
          </w:p>
        </w:tc>
        <w:tc>
          <w:tcPr>
            <w:tcW w:type="dxa" w:w="2160"/>
          </w:tcPr>
          <w:p>
            <w:r/>
            <w:r>
              <w:rPr>
                <w:b w:val="0"/>
              </w:rPr>
              <w:t>[alamat_instansi]</w:t>
            </w:r>
          </w:p>
        </w:tc>
      </w:tr>
      <w:tr>
        <w:tc>
          <w:tcPr>
            <w:tcW w:type="dxa" w:w="2160"/>
          </w:tcPr>
          <w:p>
            <w:r/>
            <w:r>
              <w:rPr>
                <w:b w:val="0"/>
              </w:rPr>
              <w:t xml:space="preserve">Selanjutnya disebut sebagai </w:t>
            </w:r>
            <w:r>
              <w:rPr>
                <w:b/>
              </w:rPr>
              <w:t>“PEJABAT PENANDATANGAN KONTRAK”</w:t>
            </w:r>
            <w:r>
              <w:rPr>
                <w:b w:val="0"/>
              </w:rPr>
              <w:t xml:space="preserve"> ;</w:t>
            </w:r>
          </w:p>
        </w:tc>
        <w:tc>
          <w:tcPr>
            <w:tcW w:type="dxa" w:w="2160"/>
          </w:tcPr>
          <w:p>
            <w:r/>
          </w:p>
        </w:tc>
        <w:tc>
          <w:tcPr>
            <w:tcW w:type="dxa" w:w="2160"/>
          </w:tcPr>
          <w:p>
            <w:r/>
          </w:p>
        </w:tc>
        <w:tc>
          <w:tcPr>
            <w:tcW w:type="dxa" w:w="2160"/>
          </w:tcPr>
          <w:p>
            <w:r/>
          </w:p>
        </w:tc>
      </w:tr>
    </w:tbl>
    <w:p/>
    <w:p>
      <w:r>
        <w:rPr>
          <w:b w:val="0"/>
        </w:rPr>
        <w:t>Berdasarkan Surat Perintah Kerja (SPK) Nomor : [nomor_spk] tanggal [tanggal_spk] bersama ini memerintahkan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w:t>
            </w:r>
          </w:p>
        </w:tc>
        <w:tc>
          <w:tcPr>
            <w:tcW w:type="dxa" w:w="2160"/>
          </w:tcPr>
          <w:p>
            <w:r/>
            <w:r>
              <w:rPr>
                <w:b w:val="0"/>
              </w:rPr>
              <w:t>:</w:t>
            </w:r>
          </w:p>
        </w:tc>
        <w:tc>
          <w:tcPr>
            <w:tcW w:type="dxa" w:w="2160"/>
          </w:tcPr>
          <w:p>
            <w:r/>
            <w:r>
              <w:rPr>
                <w:b/>
              </w:rPr>
              <w:t>[nama_wakil_sah]</w:t>
            </w:r>
            <w:r>
              <w:rPr>
                <w:b/>
              </w:rPr>
              <w:t xml:space="preserve"> </w:t>
            </w:r>
          </w:p>
        </w:tc>
      </w:tr>
      <w:tr>
        <w:tc>
          <w:tcPr>
            <w:tcW w:type="dxa" w:w="2160"/>
          </w:tcPr>
          <w:p>
            <w:r/>
            <w:r>
              <w:rPr>
                <w:b w:val="0"/>
              </w:rPr>
              <w:t>2.</w:t>
            </w:r>
          </w:p>
        </w:tc>
        <w:tc>
          <w:tcPr>
            <w:tcW w:type="dxa" w:w="2160"/>
          </w:tcPr>
          <w:p>
            <w:r/>
            <w:r>
              <w:rPr>
                <w:b w:val="0"/>
              </w:rPr>
              <w:t>Jabatan</w:t>
            </w:r>
          </w:p>
        </w:tc>
        <w:tc>
          <w:tcPr>
            <w:tcW w:type="dxa" w:w="2160"/>
          </w:tcPr>
          <w:p>
            <w:r/>
            <w:r>
              <w:rPr>
                <w:b w:val="0"/>
              </w:rPr>
              <w:t>:</w:t>
            </w:r>
          </w:p>
        </w:tc>
        <w:tc>
          <w:tcPr>
            <w:tcW w:type="dxa" w:w="2160"/>
          </w:tcPr>
          <w:p>
            <w:r/>
            <w:r>
              <w:rPr>
                <w:b w:val="0"/>
              </w:rPr>
              <w:t>[jabatan_wakil_sah]</w:t>
            </w:r>
            <w:r>
              <w:rPr>
                <w:b/>
              </w:rPr>
              <w:t xml:space="preserve"> </w:t>
            </w:r>
            <w:r>
              <w:rPr>
                <w:b/>
              </w:rPr>
              <w:t xml:space="preserve"> </w:t>
            </w:r>
            <w:r>
              <w:rPr>
                <w:b/>
              </w:rPr>
              <w:t>[nama_badan_usaha]</w:t>
            </w:r>
          </w:p>
        </w:tc>
      </w:tr>
      <w:tr>
        <w:tc>
          <w:tcPr>
            <w:tcW w:type="dxa" w:w="2160"/>
          </w:tcPr>
          <w:p>
            <w:r/>
            <w:r>
              <w:rPr>
                <w:b w:val="0"/>
              </w:rPr>
              <w:t>3.</w:t>
            </w:r>
          </w:p>
        </w:tc>
        <w:tc>
          <w:tcPr>
            <w:tcW w:type="dxa" w:w="2160"/>
          </w:tcPr>
          <w:p>
            <w:r/>
            <w:r>
              <w:rPr>
                <w:b w:val="0"/>
              </w:rPr>
              <w:t>Alamat</w:t>
            </w:r>
          </w:p>
        </w:tc>
        <w:tc>
          <w:tcPr>
            <w:tcW w:type="dxa" w:w="2160"/>
          </w:tcPr>
          <w:p>
            <w:r/>
            <w:r>
              <w:rPr>
                <w:b w:val="0"/>
              </w:rPr>
              <w:t>:</w:t>
            </w:r>
          </w:p>
        </w:tc>
        <w:tc>
          <w:tcPr>
            <w:tcW w:type="dxa" w:w="2160"/>
          </w:tcPr>
          <w:p>
            <w:r/>
            <w:r>
              <w:rPr>
                <w:b w:val="0"/>
              </w:rPr>
              <w:t>[alamat_badan_usaha]</w:t>
            </w:r>
          </w:p>
        </w:tc>
      </w:tr>
      <w:tr>
        <w:tc>
          <w:tcPr>
            <w:tcW w:type="dxa" w:w="2160"/>
          </w:tcPr>
          <w:p>
            <w:r/>
            <w:r>
              <w:rPr>
                <w:b w:val="0"/>
              </w:rPr>
              <w:t xml:space="preserve">Selanjutnya disebut sebagai </w:t>
            </w:r>
            <w:r>
              <w:rPr>
                <w:b/>
              </w:rPr>
              <w:t>Penyedia</w:t>
            </w:r>
            <w:r>
              <w:rPr>
                <w:b w:val="0"/>
              </w:rPr>
              <w:t xml:space="preserve"> ;</w:t>
            </w:r>
          </w:p>
        </w:tc>
        <w:tc>
          <w:tcPr>
            <w:tcW w:type="dxa" w:w="2160"/>
          </w:tcPr>
          <w:p>
            <w:r/>
          </w:p>
        </w:tc>
        <w:tc>
          <w:tcPr>
            <w:tcW w:type="dxa" w:w="2160"/>
          </w:tcPr>
          <w:p>
            <w:r/>
          </w:p>
        </w:tc>
        <w:tc>
          <w:tcPr>
            <w:tcW w:type="dxa" w:w="2160"/>
          </w:tcPr>
          <w:p>
            <w:r/>
          </w:p>
        </w:tc>
      </w:tr>
    </w:tbl>
    <w:p/>
    <w:p>
      <w:r>
        <w:rPr>
          <w:b w:val="0"/>
        </w:rPr>
        <w:t>Untuk segera memulai pelaksanaan pekerjaan dengan memperhatikan ketentuan sebagai berikut :</w:t>
      </w:r>
    </w:p>
    <w:p>
      <w:r>
        <w:rPr>
          <w:b w:val="0"/>
        </w:rPr>
        <w:tab/>
        <w:t xml:space="preserve">Macam pekerjaan : Berdasarkan Kerangka Acuan Kerja dan Daftar Keluaran dan Harga pada Pekerjaan </w:t>
      </w:r>
      <w:r>
        <w:rPr>
          <w:b/>
        </w:rPr>
        <w:t>[pekerjaan]</w:t>
      </w:r>
      <w:r>
        <w:rPr>
          <w:b w:val="0"/>
        </w:rPr>
        <w:t xml:space="preserve"> ;</w:t>
      </w:r>
    </w:p>
    <w:p>
      <w:r>
        <w:rPr>
          <w:b w:val="0"/>
        </w:rPr>
        <w:t>- Tanggal mulai kerja : [tanggal_spmk]</w:t>
      </w:r>
    </w:p>
    <w:p>
      <w:r>
        <w:rPr>
          <w:b w:val="0"/>
        </w:rPr>
        <w:t xml:space="preserve">- Syarat - syarat pekerjaan : sesuai dengan persyaratan dan ketentuan SPK ; </w:t>
      </w:r>
    </w:p>
    <w:p>
      <w:r>
        <w:rPr>
          <w:b w:val="0"/>
        </w:rPr>
        <w:tab/>
        <w:t>Waktu penyelesaian : selama [masa_pelaksanaan] ([terbilang_masa_pelaksanaan]) dan pekerjaan harus sudah selesai pada tanggal [tanggal_selesai]</w:t>
      </w:r>
    </w:p>
    <w:p>
      <w:r>
        <w:rPr>
          <w:b w:val="0"/>
        </w:rPr>
        <w:t>- Denda : Terhadap setiap hari keterlambatan pelaksanaan penyelesaian pekerjaan Penyedia akan dikenakan Denda Keterlambatan sebesar 1/1000 (satu per seribu) dari nilai SPK atau bagian tertentu dari Nilai SPK sebelum PPN sesuai dengan syarat dan kententuan SPK.</w:t>
      </w:r>
    </w:p>
    <w:tbl>
      <w:tblPr>
        <w:tblStyle w:val="TableGrid"/>
        <w:tblW w:type="auto" w:w="0"/>
        <w:tblLook w:firstColumn="1" w:firstRow="1" w:lastColumn="0" w:lastRow="0" w:noHBand="0" w:noVBand="1" w:val="04A0"/>
      </w:tblPr>
      <w:tblGrid>
        <w:gridCol w:w="4320"/>
        <w:gridCol w:w="4320"/>
      </w:tblGrid>
      <w:tr>
        <w:tc>
          <w:tcPr>
            <w:tcW w:type="dxa" w:w="4320"/>
          </w:tcPr>
          <w:p>
            <w:r/>
            <w:r>
              <w:rPr>
                <w:b/>
              </w:rPr>
              <w:t>Menerima dan menyetujui :</w:t>
            </w:r>
            <w:r>
              <w:rPr>
                <w:b w:val="0"/>
              </w:rPr>
              <w:t xml:space="preserve"> </w:t>
            </w:r>
            <w:r>
              <w:rPr>
                <w:b/>
              </w:rPr>
              <w:t>[nama_badan_usaha]</w:t>
            </w:r>
            <w:r>
              <w:rPr>
                <w:b w:val="0"/>
              </w:rPr>
              <w:t xml:space="preserve"> </w:t>
            </w:r>
            <w:r>
              <w:rPr>
                <w:b/>
              </w:rPr>
              <w:t>[nama_wakil_sah]</w:t>
            </w:r>
            <w:r>
              <w:rPr>
                <w:b w:val="0"/>
              </w:rPr>
              <w:t xml:space="preserve"> [jabatan_wakil_sah]</w:t>
            </w:r>
          </w:p>
        </w:tc>
        <w:tc>
          <w:tcPr>
            <w:tcW w:type="dxa" w:w="4320"/>
          </w:tcPr>
          <w:p>
            <w:r/>
            <w:r>
              <w:rPr>
                <w:b w:val="0"/>
              </w:rPr>
              <w:t xml:space="preserve">Pontianak,  [tanggal_spmk] </w:t>
            </w:r>
            <w:r>
              <w:rPr>
                <w:b/>
              </w:rPr>
              <w:t>Untuk dan atas nama :</w:t>
            </w:r>
            <w:r>
              <w:rPr>
                <w:b w:val="0"/>
              </w:rPr>
              <w:t xml:space="preserve"> </w:t>
            </w:r>
            <w:r>
              <w:rPr>
                <w:b/>
              </w:rPr>
              <w:t>[nama_instansi]</w:t>
            </w:r>
            <w:r>
              <w:rPr>
                <w:b w:val="0"/>
              </w:rPr>
              <w:t xml:space="preserve"> </w:t>
            </w:r>
            <w:r>
              <w:rPr>
                <w:b/>
              </w:rPr>
              <w:t xml:space="preserve">TAHUN ANGGARAN </w:t>
            </w:r>
            <w:r>
              <w:rPr>
                <w:b/>
              </w:rPr>
              <w:t>[tahun_anggaran]</w:t>
            </w:r>
            <w:r>
              <w:rPr>
                <w:b w:val="0"/>
              </w:rPr>
              <w:t xml:space="preserve"> </w:t>
            </w:r>
            <w:r>
              <w:rPr>
                <w:b/>
              </w:rPr>
              <w:t>PEJABAT PENANDATANGAN KONTRAK</w:t>
            </w:r>
            <w:r>
              <w:rPr>
                <w:b w:val="0"/>
              </w:rPr>
              <w:t xml:space="preserve"> </w:t>
            </w:r>
            <w:r>
              <w:rPr>
                <w:b/>
              </w:rPr>
              <w:t>[nama_ppk]</w:t>
            </w:r>
            <w:r>
              <w:rPr>
                <w:b w:val="0"/>
              </w:rPr>
              <w:t xml:space="preserve"> NIP. [nip_ppk]</w:t>
            </w:r>
          </w:p>
        </w:tc>
      </w:tr>
    </w:tbl>
    <w:p/>
    <w:tbl>
      <w:tblPr>
        <w:tblStyle w:val="TableGrid"/>
        <w:tblW w:type="auto" w:w="0"/>
        <w:tblLook w:firstColumn="1" w:firstRow="1" w:lastColumn="0" w:lastRow="0" w:noHBand="0" w:noVBand="1" w:val="04A0"/>
      </w:tblPr>
      <w:tblGrid>
        <w:gridCol w:w="2880"/>
        <w:gridCol w:w="2880"/>
        <w:gridCol w:w="2880"/>
      </w:tblGrid>
      <w:tr>
        <w:tc>
          <w:tcPr>
            <w:tcW w:type="dxa" w:w="2880"/>
          </w:tcPr>
          <w:p>
            <w:r/>
            <w:r>
              <w:rPr>
                <w:b/>
              </w:rPr>
              <w:t>SURAT PERINTAH KERJA</w:t>
            </w:r>
            <w:r>
              <w:rPr>
                <w:b/>
              </w:rPr>
              <w:t xml:space="preserve"> </w:t>
            </w:r>
            <w:r>
              <w:rPr>
                <w:b/>
              </w:rPr>
              <w:t>(SPK)</w:t>
            </w:r>
          </w:p>
        </w:tc>
        <w:tc>
          <w:tcPr>
            <w:tcW w:type="dxa" w:w="2880"/>
          </w:tcPr>
          <w:p>
            <w:r/>
            <w:r>
              <w:rPr>
                <w:b w:val="0"/>
              </w:rPr>
              <w:t>Satuan Kerja :</w:t>
            </w:r>
          </w:p>
        </w:tc>
        <w:tc>
          <w:tcPr>
            <w:tcW w:type="dxa" w:w="2880"/>
          </w:tcPr>
          <w:p>
            <w:r/>
          </w:p>
        </w:tc>
      </w:tr>
      <w:tr>
        <w:tc>
          <w:tcPr>
            <w:tcW w:type="dxa" w:w="2880"/>
          </w:tcPr>
          <w:p>
            <w:r/>
          </w:p>
        </w:tc>
        <w:tc>
          <w:tcPr>
            <w:tcW w:type="dxa" w:w="2880"/>
          </w:tcPr>
          <w:p>
            <w:r/>
            <w:r>
              <w:rPr>
                <w:b/>
              </w:rPr>
              <w:t>[nama_instansi]</w:t>
            </w:r>
          </w:p>
        </w:tc>
        <w:tc>
          <w:tcPr>
            <w:tcW w:type="dxa" w:w="2880"/>
          </w:tcPr>
          <w:p>
            <w:r/>
          </w:p>
        </w:tc>
      </w:tr>
      <w:tr>
        <w:tc>
          <w:tcPr>
            <w:tcW w:type="dxa" w:w="2880"/>
          </w:tcPr>
          <w:p>
            <w:r/>
          </w:p>
        </w:tc>
        <w:tc>
          <w:tcPr>
            <w:tcW w:type="dxa" w:w="2880"/>
          </w:tcPr>
          <w:p>
            <w:r/>
            <w:r>
              <w:rPr>
                <w:b w:val="0"/>
              </w:rPr>
              <w:t>Nomor dan Tanggal  SPK :</w:t>
            </w:r>
          </w:p>
        </w:tc>
        <w:tc>
          <w:tcPr>
            <w:tcW w:type="dxa" w:w="2880"/>
          </w:tcPr>
          <w:p>
            <w:r/>
          </w:p>
        </w:tc>
      </w:tr>
      <w:tr>
        <w:tc>
          <w:tcPr>
            <w:tcW w:type="dxa" w:w="2880"/>
          </w:tcPr>
          <w:p>
            <w:r/>
          </w:p>
        </w:tc>
        <w:tc>
          <w:tcPr>
            <w:tcW w:type="dxa" w:w="2880"/>
          </w:tcPr>
          <w:p>
            <w:r/>
            <w:r>
              <w:rPr>
                <w:b w:val="0"/>
              </w:rPr>
              <w:t>Nomor</w:t>
            </w:r>
          </w:p>
        </w:tc>
        <w:tc>
          <w:tcPr>
            <w:tcW w:type="dxa" w:w="2880"/>
          </w:tcPr>
          <w:p>
            <w:r/>
            <w:r>
              <w:rPr>
                <w:b w:val="0"/>
              </w:rPr>
              <w:t>: [nomor_spk]</w:t>
            </w:r>
          </w:p>
        </w:tc>
      </w:tr>
      <w:tr>
        <w:tc>
          <w:tcPr>
            <w:tcW w:type="dxa" w:w="2880"/>
          </w:tcPr>
          <w:p>
            <w:r/>
          </w:p>
        </w:tc>
        <w:tc>
          <w:tcPr>
            <w:tcW w:type="dxa" w:w="2880"/>
          </w:tcPr>
          <w:p>
            <w:r/>
            <w:r>
              <w:rPr>
                <w:b w:val="0"/>
              </w:rPr>
              <w:t>Tanggal</w:t>
            </w:r>
          </w:p>
        </w:tc>
        <w:tc>
          <w:tcPr>
            <w:tcW w:type="dxa" w:w="2880"/>
          </w:tcPr>
          <w:p>
            <w:r/>
            <w:r>
              <w:rPr>
                <w:b w:val="0"/>
              </w:rPr>
              <w:t>:  [tanggal_spk]</w:t>
            </w:r>
          </w:p>
        </w:tc>
      </w:tr>
      <w:tr>
        <w:tc>
          <w:tcPr>
            <w:tcW w:type="dxa" w:w="2880"/>
          </w:tcPr>
          <w:p>
            <w:r/>
            <w:r>
              <w:rPr>
                <w:b/>
              </w:rPr>
              <w:t>NAMA PENGGUNA JASA</w:t>
            </w:r>
          </w:p>
        </w:tc>
        <w:tc>
          <w:tcPr>
            <w:tcW w:type="dxa" w:w="2880"/>
          </w:tcPr>
          <w:p>
            <w:r/>
            <w:r>
              <w:rPr>
                <w:b w:val="0"/>
              </w:rPr>
              <w:t>Nama</w:t>
            </w:r>
          </w:p>
        </w:tc>
        <w:tc>
          <w:tcPr>
            <w:tcW w:type="dxa" w:w="2880"/>
          </w:tcPr>
          <w:p>
            <w:r/>
            <w:r>
              <w:rPr>
                <w:b w:val="0"/>
              </w:rPr>
              <w:t xml:space="preserve">: </w:t>
            </w:r>
            <w:r>
              <w:rPr>
                <w:b/>
              </w:rPr>
              <w:t>[nama_ppk]</w:t>
            </w:r>
          </w:p>
        </w:tc>
      </w:tr>
      <w:tr>
        <w:tc>
          <w:tcPr>
            <w:tcW w:type="dxa" w:w="2880"/>
          </w:tcPr>
          <w:p>
            <w:r/>
          </w:p>
        </w:tc>
        <w:tc>
          <w:tcPr>
            <w:tcW w:type="dxa" w:w="2880"/>
          </w:tcPr>
          <w:p>
            <w:r/>
            <w:r>
              <w:rPr>
                <w:b w:val="0"/>
              </w:rPr>
              <w:t>NIP</w:t>
            </w:r>
          </w:p>
        </w:tc>
        <w:tc>
          <w:tcPr>
            <w:tcW w:type="dxa" w:w="2880"/>
          </w:tcPr>
          <w:p>
            <w:r/>
            <w:r>
              <w:rPr>
                <w:b w:val="0"/>
              </w:rPr>
              <w:t>: [nip_ppk]</w:t>
            </w:r>
          </w:p>
        </w:tc>
      </w:tr>
      <w:tr>
        <w:tc>
          <w:tcPr>
            <w:tcW w:type="dxa" w:w="2880"/>
          </w:tcPr>
          <w:p>
            <w:r/>
          </w:p>
        </w:tc>
        <w:tc>
          <w:tcPr>
            <w:tcW w:type="dxa" w:w="2880"/>
          </w:tcPr>
          <w:p>
            <w:r/>
            <w:r>
              <w:rPr>
                <w:b w:val="0"/>
              </w:rPr>
              <w:t>Jabatan</w:t>
            </w:r>
          </w:p>
        </w:tc>
        <w:tc>
          <w:tcPr>
            <w:tcW w:type="dxa" w:w="2880"/>
          </w:tcPr>
          <w:p>
            <w:r/>
            <w:r>
              <w:rPr>
                <w:b w:val="0"/>
              </w:rPr>
              <w:t>: Pejabat Pembuat Komitmen [nama_instansi]</w:t>
            </w:r>
          </w:p>
        </w:tc>
      </w:tr>
      <w:tr>
        <w:tc>
          <w:tcPr>
            <w:tcW w:type="dxa" w:w="2880"/>
          </w:tcPr>
          <w:p>
            <w:r/>
          </w:p>
        </w:tc>
        <w:tc>
          <w:tcPr>
            <w:tcW w:type="dxa" w:w="2880"/>
          </w:tcPr>
          <w:p>
            <w:r/>
            <w:r>
              <w:rPr>
                <w:b w:val="0"/>
              </w:rPr>
              <w:t>Berkedudukan di</w:t>
            </w:r>
          </w:p>
        </w:tc>
        <w:tc>
          <w:tcPr>
            <w:tcW w:type="dxa" w:w="2880"/>
          </w:tcPr>
          <w:p>
            <w:r/>
            <w:r>
              <w:rPr>
                <w:b w:val="0"/>
              </w:rPr>
              <w:t>: [alamat_instansi]</w:t>
            </w:r>
          </w:p>
        </w:tc>
      </w:tr>
      <w:tr>
        <w:tc>
          <w:tcPr>
            <w:tcW w:type="dxa" w:w="2880"/>
          </w:tcPr>
          <w:p>
            <w:r/>
          </w:p>
        </w:tc>
        <w:tc>
          <w:tcPr>
            <w:tcW w:type="dxa" w:w="2880"/>
          </w:tcPr>
          <w:p>
            <w:r/>
            <w:r>
              <w:rPr>
                <w:b w:val="0"/>
              </w:rPr>
              <w:t xml:space="preserve">yang bertindak untuk dan atas nama [nama_instansi] berdasarkan Surat Keputusan [pejabat_skppk] [instansi_skppk] nomor [nomor_skppk] tanggal [tanggal_skppk] tentang [judul_skppk] selanjutnya disebut </w:t>
            </w:r>
            <w:r>
              <w:rPr>
                <w:b/>
              </w:rPr>
              <w:t>“</w:t>
            </w:r>
            <w:r>
              <w:rPr>
                <w:b/>
              </w:rPr>
              <w:t>PEJABAT PENANDATANGAN KONTRAK</w:t>
            </w:r>
            <w:r>
              <w:rPr>
                <w:b/>
              </w:rPr>
              <w:t>”,</w:t>
            </w:r>
            <w:r>
              <w:rPr>
                <w:b w:val="0"/>
              </w:rPr>
              <w:t xml:space="preserve"> dengan</w:t>
            </w:r>
          </w:p>
        </w:tc>
        <w:tc>
          <w:tcPr>
            <w:tcW w:type="dxa" w:w="2880"/>
          </w:tcPr>
          <w:p>
            <w:r/>
          </w:p>
        </w:tc>
      </w:tr>
      <w:tr>
        <w:tc>
          <w:tcPr>
            <w:tcW w:type="dxa" w:w="2880"/>
          </w:tcPr>
          <w:p>
            <w:r/>
            <w:r>
              <w:rPr>
                <w:b/>
              </w:rPr>
              <w:t>NAMA PENYEDIA</w:t>
            </w:r>
          </w:p>
        </w:tc>
        <w:tc>
          <w:tcPr>
            <w:tcW w:type="dxa" w:w="2880"/>
          </w:tcPr>
          <w:p>
            <w:r/>
            <w:r>
              <w:rPr>
                <w:b w:val="0"/>
              </w:rPr>
              <w:t>Nama</w:t>
            </w:r>
          </w:p>
        </w:tc>
        <w:tc>
          <w:tcPr>
            <w:tcW w:type="dxa" w:w="2880"/>
          </w:tcPr>
          <w:p>
            <w:r/>
            <w:r>
              <w:rPr>
                <w:b w:val="0"/>
              </w:rPr>
              <w:t xml:space="preserve">:  </w:t>
            </w:r>
            <w:r>
              <w:rPr>
                <w:b/>
              </w:rPr>
              <w:t>[nama_wakil_sah]</w:t>
            </w:r>
          </w:p>
        </w:tc>
      </w:tr>
      <w:tr>
        <w:tc>
          <w:tcPr>
            <w:tcW w:type="dxa" w:w="2880"/>
          </w:tcPr>
          <w:p>
            <w:r/>
          </w:p>
        </w:tc>
        <w:tc>
          <w:tcPr>
            <w:tcW w:type="dxa" w:w="2880"/>
          </w:tcPr>
          <w:p>
            <w:r/>
            <w:r>
              <w:rPr>
                <w:b w:val="0"/>
              </w:rPr>
              <w:t>Jabatan</w:t>
            </w:r>
          </w:p>
        </w:tc>
        <w:tc>
          <w:tcPr>
            <w:tcW w:type="dxa" w:w="2880"/>
          </w:tcPr>
          <w:p>
            <w:r/>
            <w:r>
              <w:rPr>
                <w:b w:val="0"/>
              </w:rPr>
              <w:t>:  [jabatan_wakil_sah]</w:t>
            </w:r>
          </w:p>
        </w:tc>
      </w:tr>
      <w:tr>
        <w:tc>
          <w:tcPr>
            <w:tcW w:type="dxa" w:w="2880"/>
          </w:tcPr>
          <w:p>
            <w:r/>
          </w:p>
        </w:tc>
        <w:tc>
          <w:tcPr>
            <w:tcW w:type="dxa" w:w="2880"/>
          </w:tcPr>
          <w:p>
            <w:r/>
            <w:r>
              <w:rPr>
                <w:b w:val="0"/>
              </w:rPr>
              <w:t>Berkedudukan di</w:t>
            </w:r>
          </w:p>
        </w:tc>
        <w:tc>
          <w:tcPr>
            <w:tcW w:type="dxa" w:w="2880"/>
          </w:tcPr>
          <w:p>
            <w:r/>
            <w:r>
              <w:rPr>
                <w:b w:val="0"/>
              </w:rPr>
              <w:t>:  [alamat_badan_usaha]</w:t>
            </w:r>
          </w:p>
        </w:tc>
      </w:tr>
      <w:tr>
        <w:tc>
          <w:tcPr>
            <w:tcW w:type="dxa" w:w="2880"/>
          </w:tcPr>
          <w:p>
            <w:r/>
          </w:p>
        </w:tc>
        <w:tc>
          <w:tcPr>
            <w:tcW w:type="dxa" w:w="2880"/>
          </w:tcPr>
          <w:p>
            <w:r/>
            <w:r>
              <w:rPr>
                <w:b w:val="0"/>
              </w:rPr>
              <w:t>Akta Pendirian Nomor</w:t>
            </w:r>
          </w:p>
        </w:tc>
        <w:tc>
          <w:tcPr>
            <w:tcW w:type="dxa" w:w="2880"/>
          </w:tcPr>
          <w:p>
            <w:r/>
            <w:r>
              <w:rPr>
                <w:b w:val="0"/>
              </w:rPr>
              <w:t>:  [nomor_akta1]</w:t>
            </w:r>
          </w:p>
        </w:tc>
      </w:tr>
      <w:tr>
        <w:tc>
          <w:tcPr>
            <w:tcW w:type="dxa" w:w="2880"/>
          </w:tcPr>
          <w:p>
            <w:r/>
          </w:p>
        </w:tc>
        <w:tc>
          <w:tcPr>
            <w:tcW w:type="dxa" w:w="2880"/>
          </w:tcPr>
          <w:p>
            <w:r/>
            <w:r>
              <w:rPr>
                <w:b w:val="0"/>
              </w:rPr>
              <w:t>Tanggal</w:t>
            </w:r>
          </w:p>
        </w:tc>
        <w:tc>
          <w:tcPr>
            <w:tcW w:type="dxa" w:w="2880"/>
          </w:tcPr>
          <w:p>
            <w:r/>
            <w:r>
              <w:rPr>
                <w:b w:val="0"/>
              </w:rPr>
              <w:t>: [tanggal_akta1]</w:t>
            </w:r>
          </w:p>
        </w:tc>
      </w:tr>
      <w:tr>
        <w:tc>
          <w:tcPr>
            <w:tcW w:type="dxa" w:w="2880"/>
          </w:tcPr>
          <w:p>
            <w:r/>
          </w:p>
        </w:tc>
        <w:tc>
          <w:tcPr>
            <w:tcW w:type="dxa" w:w="2880"/>
          </w:tcPr>
          <w:p>
            <w:r/>
            <w:r>
              <w:rPr>
                <w:b w:val="0"/>
              </w:rPr>
              <w:t>Notaris</w:t>
            </w:r>
          </w:p>
        </w:tc>
        <w:tc>
          <w:tcPr>
            <w:tcW w:type="dxa" w:w="2880"/>
          </w:tcPr>
          <w:p>
            <w:r/>
            <w:r>
              <w:rPr>
                <w:b w:val="0"/>
              </w:rPr>
              <w:t>: [nama_notaris1]</w:t>
            </w:r>
          </w:p>
        </w:tc>
      </w:tr>
      <w:tr>
        <w:tc>
          <w:tcPr>
            <w:tcW w:type="dxa" w:w="2880"/>
          </w:tcPr>
          <w:p>
            <w:r/>
          </w:p>
        </w:tc>
        <w:tc>
          <w:tcPr>
            <w:tcW w:type="dxa" w:w="2880"/>
          </w:tcPr>
          <w:p>
            <w:r/>
            <w:r>
              <w:rPr>
                <w:b w:val="0"/>
              </w:rPr>
              <w:t>Akta Perubahan Nomor</w:t>
            </w:r>
          </w:p>
        </w:tc>
        <w:tc>
          <w:tcPr>
            <w:tcW w:type="dxa" w:w="2880"/>
          </w:tcPr>
          <w:p>
            <w:r/>
            <w:r>
              <w:rPr>
                <w:b w:val="0"/>
              </w:rPr>
              <w:t>:  [nomor_akta2]</w:t>
            </w:r>
          </w:p>
        </w:tc>
      </w:tr>
      <w:tr>
        <w:tc>
          <w:tcPr>
            <w:tcW w:type="dxa" w:w="2880"/>
          </w:tcPr>
          <w:p>
            <w:r/>
          </w:p>
        </w:tc>
        <w:tc>
          <w:tcPr>
            <w:tcW w:type="dxa" w:w="2880"/>
          </w:tcPr>
          <w:p>
            <w:r/>
            <w:r>
              <w:rPr>
                <w:b w:val="0"/>
              </w:rPr>
              <w:t>Tanggal</w:t>
            </w:r>
          </w:p>
        </w:tc>
        <w:tc>
          <w:tcPr>
            <w:tcW w:type="dxa" w:w="2880"/>
          </w:tcPr>
          <w:p>
            <w:r/>
            <w:r>
              <w:rPr>
                <w:b w:val="0"/>
              </w:rPr>
              <w:t>:  [tanggal_akta2]</w:t>
            </w:r>
          </w:p>
        </w:tc>
      </w:tr>
      <w:tr>
        <w:tc>
          <w:tcPr>
            <w:tcW w:type="dxa" w:w="2880"/>
          </w:tcPr>
          <w:p>
            <w:r/>
          </w:p>
        </w:tc>
        <w:tc>
          <w:tcPr>
            <w:tcW w:type="dxa" w:w="2880"/>
          </w:tcPr>
          <w:p>
            <w:r/>
            <w:r>
              <w:rPr>
                <w:b w:val="0"/>
              </w:rPr>
              <w:t>Notaris</w:t>
            </w:r>
          </w:p>
        </w:tc>
        <w:tc>
          <w:tcPr>
            <w:tcW w:type="dxa" w:w="2880"/>
          </w:tcPr>
          <w:p>
            <w:r/>
            <w:r>
              <w:rPr>
                <w:b w:val="0"/>
              </w:rPr>
              <w:t>:  [nama_notaris2]</w:t>
            </w:r>
          </w:p>
        </w:tc>
      </w:tr>
      <w:tr>
        <w:tc>
          <w:tcPr>
            <w:tcW w:type="dxa" w:w="2880"/>
          </w:tcPr>
          <w:p>
            <w:r/>
          </w:p>
        </w:tc>
        <w:tc>
          <w:tcPr>
            <w:tcW w:type="dxa" w:w="2880"/>
          </w:tcPr>
          <w:p>
            <w:r/>
            <w:r>
              <w:rPr>
                <w:b w:val="0"/>
              </w:rPr>
              <w:t xml:space="preserve">yang bertindak untuk dan atas nama </w:t>
            </w:r>
            <w:r>
              <w:rPr>
                <w:b/>
              </w:rPr>
              <w:t>[nama_badan_usaha]</w:t>
            </w:r>
            <w:r>
              <w:rPr>
                <w:b/>
              </w:rPr>
              <w:t xml:space="preserve"> </w:t>
            </w:r>
            <w:r>
              <w:rPr>
                <w:b w:val="0"/>
              </w:rPr>
              <w:t xml:space="preserve">selanjutnya disebut </w:t>
            </w:r>
            <w:r>
              <w:rPr>
                <w:b/>
              </w:rPr>
              <w:t>“</w:t>
            </w:r>
            <w:r>
              <w:rPr>
                <w:b/>
              </w:rPr>
              <w:t>PenYEDIA Jasa</w:t>
            </w:r>
            <w:r>
              <w:rPr>
                <w:b/>
              </w:rPr>
              <w:t>”.</w:t>
            </w:r>
          </w:p>
        </w:tc>
        <w:tc>
          <w:tcPr>
            <w:tcW w:type="dxa" w:w="2880"/>
          </w:tcPr>
          <w:p>
            <w:r/>
          </w:p>
        </w:tc>
      </w:tr>
    </w:tbl>
    <w:p/>
    <w:tbl>
      <w:tblPr>
        <w:tblStyle w:val="TableGrid"/>
        <w:tblW w:type="auto" w:w="0"/>
        <w:tblLook w:firstColumn="1" w:firstRow="1" w:lastColumn="0" w:lastRow="0" w:noHBand="0" w:noVBand="1" w:val="04A0"/>
      </w:tblPr>
      <w:tblGrid>
        <w:gridCol w:w="2880"/>
        <w:gridCol w:w="2880"/>
        <w:gridCol w:w="2880"/>
      </w:tblGrid>
      <w:tr>
        <w:tc>
          <w:tcPr>
            <w:tcW w:type="dxa" w:w="2880"/>
          </w:tcPr>
          <w:p>
            <w:r/>
            <w:r>
              <w:rPr>
                <w:b/>
              </w:rPr>
              <w:t>PAKET PENGADAAN :</w:t>
            </w:r>
            <w:r>
              <w:rPr>
                <w:b w:val="0"/>
              </w:rPr>
              <w:t xml:space="preserve"> </w:t>
            </w:r>
            <w:r>
              <w:rPr>
                <w:b/>
              </w:rPr>
              <w:t xml:space="preserve">Pekerjaan </w:t>
            </w:r>
            <w:r>
              <w:rPr>
                <w:b/>
              </w:rPr>
              <w:t>[pekerjaan]</w:t>
            </w:r>
            <w:r>
              <w:rPr>
                <w:b w:val="0"/>
              </w:rPr>
              <w:t xml:space="preserve"> </w:t>
            </w:r>
            <w:r>
              <w:rPr>
                <w:b/>
              </w:rPr>
              <w:t xml:space="preserve">Tahun Anggaran </w:t>
            </w:r>
            <w:r>
              <w:rPr>
                <w:b/>
              </w:rPr>
              <w:t>[tahun_anggaran]</w:t>
            </w:r>
          </w:p>
        </w:tc>
        <w:tc>
          <w:tcPr>
            <w:tcW w:type="dxa" w:w="2880"/>
          </w:tcPr>
          <w:p>
            <w:r/>
            <w:r>
              <w:rPr>
                <w:b w:val="0"/>
              </w:rPr>
              <w:t>Nomor dan Tanggal Surat Undangan Pengadaan Langsung :</w:t>
            </w:r>
          </w:p>
        </w:tc>
        <w:tc>
          <w:tcPr>
            <w:tcW w:type="dxa" w:w="2880"/>
          </w:tcPr>
          <w:p>
            <w:r/>
          </w:p>
        </w:tc>
      </w:tr>
      <w:tr>
        <w:tc>
          <w:tcPr>
            <w:tcW w:type="dxa" w:w="2880"/>
          </w:tcPr>
          <w:p>
            <w:r/>
          </w:p>
        </w:tc>
        <w:tc>
          <w:tcPr>
            <w:tcW w:type="dxa" w:w="2880"/>
          </w:tcPr>
          <w:p>
            <w:r/>
            <w:r>
              <w:rPr>
                <w:b w:val="0"/>
              </w:rPr>
              <w:t>Nomor</w:t>
            </w:r>
          </w:p>
        </w:tc>
        <w:tc>
          <w:tcPr>
            <w:tcW w:type="dxa" w:w="2880"/>
          </w:tcPr>
          <w:p>
            <w:r/>
            <w:r>
              <w:rPr>
                <w:b w:val="0"/>
              </w:rPr>
              <w:t>: [nomor_sup]</w:t>
            </w:r>
          </w:p>
        </w:tc>
      </w:tr>
      <w:tr>
        <w:tc>
          <w:tcPr>
            <w:tcW w:type="dxa" w:w="2880"/>
          </w:tcPr>
          <w:p>
            <w:r/>
          </w:p>
        </w:tc>
        <w:tc>
          <w:tcPr>
            <w:tcW w:type="dxa" w:w="2880"/>
          </w:tcPr>
          <w:p>
            <w:r/>
            <w:r>
              <w:rPr>
                <w:b w:val="0"/>
              </w:rPr>
              <w:t>Tanggal</w:t>
            </w:r>
          </w:p>
        </w:tc>
        <w:tc>
          <w:tcPr>
            <w:tcW w:type="dxa" w:w="2880"/>
          </w:tcPr>
          <w:p>
            <w:r/>
            <w:r>
              <w:rPr>
                <w:b w:val="0"/>
              </w:rPr>
              <w:t>: [tanggal_sup]</w:t>
            </w:r>
          </w:p>
        </w:tc>
      </w:tr>
      <w:tr>
        <w:tc>
          <w:tcPr>
            <w:tcW w:type="dxa" w:w="2880"/>
          </w:tcPr>
          <w:p>
            <w:r/>
          </w:p>
        </w:tc>
        <w:tc>
          <w:tcPr>
            <w:tcW w:type="dxa" w:w="2880"/>
          </w:tcPr>
          <w:p>
            <w:r/>
            <w:r>
              <w:rPr>
                <w:b w:val="0"/>
              </w:rPr>
              <w:t>Nomor dan Tanggal Berita Acara Hasil Pengadaan Langsung :</w:t>
            </w:r>
          </w:p>
        </w:tc>
        <w:tc>
          <w:tcPr>
            <w:tcW w:type="dxa" w:w="2880"/>
          </w:tcPr>
          <w:p>
            <w:r/>
          </w:p>
        </w:tc>
      </w:tr>
      <w:tr>
        <w:tc>
          <w:tcPr>
            <w:tcW w:type="dxa" w:w="2880"/>
          </w:tcPr>
          <w:p>
            <w:r/>
          </w:p>
        </w:tc>
        <w:tc>
          <w:tcPr>
            <w:tcW w:type="dxa" w:w="2880"/>
          </w:tcPr>
          <w:p>
            <w:r/>
            <w:r>
              <w:rPr>
                <w:b w:val="0"/>
              </w:rPr>
              <w:t>Nomor  Tanggal</w:t>
            </w:r>
          </w:p>
        </w:tc>
        <w:tc>
          <w:tcPr>
            <w:tcW w:type="dxa" w:w="2880"/>
          </w:tcPr>
          <w:p>
            <w:r/>
            <w:r>
              <w:rPr>
                <w:b w:val="0"/>
              </w:rPr>
              <w:t>: [nomor_bahpl]  : [tanggal_bahpl]</w:t>
            </w:r>
          </w:p>
        </w:tc>
      </w:tr>
      <w:tr>
        <w:tc>
          <w:tcPr>
            <w:tcW w:type="dxa" w:w="2880"/>
          </w:tcPr>
          <w:p>
            <w:r/>
            <w:r>
              <w:rPr>
                <w:b w:val="0"/>
              </w:rPr>
              <w:t xml:space="preserve">Sumber Dana : </w:t>
            </w:r>
            <w:r>
              <w:rPr>
                <w:b/>
              </w:rPr>
              <w:t>[sumber_dana]</w:t>
            </w:r>
            <w:r>
              <w:rPr>
                <w:b/>
              </w:rPr>
              <w:t xml:space="preserve"> </w:t>
            </w:r>
            <w:r>
              <w:rPr>
                <w:b w:val="0"/>
              </w:rPr>
              <w:t xml:space="preserve">Tahun Anggaran [tahun_anggaran] dengan Kode DPA Kegiatan : </w:t>
            </w:r>
            <w:r>
              <w:rPr>
                <w:b/>
              </w:rPr>
              <w:t>[</w:t>
            </w:r>
            <w:r>
              <w:rPr>
                <w:b/>
              </w:rPr>
              <w:t>kode_rekening</w:t>
            </w:r>
            <w:r>
              <w:rPr>
                <w:b/>
              </w:rPr>
              <w:t>]</w:t>
            </w:r>
          </w:p>
        </w:tc>
        <w:tc>
          <w:tcPr>
            <w:tcW w:type="dxa" w:w="2880"/>
          </w:tcPr>
          <w:p>
            <w:r/>
          </w:p>
        </w:tc>
        <w:tc>
          <w:tcPr>
            <w:tcW w:type="dxa" w:w="2880"/>
          </w:tcPr>
          <w:p>
            <w:r/>
          </w:p>
        </w:tc>
      </w:tr>
      <w:tr>
        <w:tc>
          <w:tcPr>
            <w:tcW w:type="dxa" w:w="2880"/>
          </w:tcPr>
          <w:p>
            <w:r/>
            <w:r>
              <w:rPr>
                <w:b w:val="0"/>
              </w:rPr>
              <w:t xml:space="preserve">Masa Pelaksanaan Pekerjaan : </w:t>
            </w:r>
            <w:r>
              <w:rPr>
                <w:b/>
              </w:rPr>
              <w:t>[masa_pelaksanaan]</w:t>
            </w:r>
            <w:r>
              <w:rPr>
                <w:b/>
              </w:rPr>
              <w:t xml:space="preserve"> (</w:t>
            </w:r>
            <w:r>
              <w:rPr>
                <w:b/>
              </w:rPr>
              <w:t>[terbilang</w:t>
            </w:r>
            <w:r>
              <w:rPr>
                <w:b/>
              </w:rPr>
              <w:t>_masa_pelaksanaan</w:t>
            </w:r>
            <w:r>
              <w:rPr>
                <w:b/>
              </w:rPr>
              <w:t>]</w:t>
            </w:r>
            <w:r>
              <w:rPr>
                <w:b/>
              </w:rPr>
              <w:t>)</w:t>
            </w:r>
            <w:r>
              <w:rPr>
                <w:b/>
              </w:rPr>
              <w:t xml:space="preserve"> Hari Kalender</w:t>
            </w:r>
            <w:r>
              <w:rPr>
                <w:b w:val="0"/>
              </w:rPr>
              <w:t xml:space="preserve"> dihitung sejak Tanggal Mulai Kerja yang tercantum dalam SPMK sampai dengan Tanggal Penyerahan Pertama Pekerjaan</w:t>
            </w:r>
          </w:p>
        </w:tc>
        <w:tc>
          <w:tcPr>
            <w:tcW w:type="dxa" w:w="2880"/>
          </w:tcPr>
          <w:p>
            <w:r/>
          </w:p>
        </w:tc>
        <w:tc>
          <w:tcPr>
            <w:tcW w:type="dxa" w:w="2880"/>
          </w:tcPr>
          <w:p>
            <w:r/>
          </w:p>
        </w:tc>
      </w:tr>
      <w:tr>
        <w:tc>
          <w:tcPr>
            <w:tcW w:type="dxa" w:w="2880"/>
          </w:tcPr>
          <w:p>
            <w:r/>
            <w:r>
              <w:rPr>
                <w:b w:val="0"/>
              </w:rPr>
              <w:t xml:space="preserve">Jenis Kontrak : </w:t>
            </w:r>
            <w:r>
              <w:rPr>
                <w:b/>
              </w:rPr>
              <w:t>[jeni</w:t>
            </w:r>
            <w:r>
              <w:rPr>
                <w:b/>
              </w:rPr>
              <w:t>s_kontrak</w:t>
            </w:r>
            <w:r>
              <w:rPr>
                <w:b/>
              </w:rPr>
              <w:t>]</w:t>
            </w:r>
          </w:p>
        </w:tc>
        <w:tc>
          <w:tcPr>
            <w:tcW w:type="dxa" w:w="2880"/>
          </w:tcPr>
          <w:p>
            <w:r/>
          </w:p>
        </w:tc>
        <w:tc>
          <w:tcPr>
            <w:tcW w:type="dxa" w:w="2880"/>
          </w:tcPr>
          <w:p>
            <w:r/>
          </w:p>
        </w:tc>
      </w:tr>
      <w:tr>
        <w:tc>
          <w:tcPr>
            <w:tcW w:type="dxa" w:w="2880"/>
          </w:tcPr>
          <w:p>
            <w:r/>
            <w:r>
              <w:rPr>
                <w:b w:val="0"/>
              </w:rPr>
              <w:t>DOKUMEN KONTRAK : Dokumen-dokumen berikut merupakan satu kesatuan dan jika terjadi pertentangan antara ketentuan dalam suatu dokumen dengan ketentuan dalam dokumen yang lain maka yang berlaku adalah ketentuan dalam dokumen yang lebih tinggi berdasarkan urutan hierarki sebagai berikut : Adendum Surat Perintah Kerja/SPK (apabila ada); Surat Perintah Kerja; Daftar Keluaran dan Harga hasil negosiasi dan koreksi aritmatik; Surat Penawaran; Syarat – Syarat Umum SPK; Kerangka Acuan Kerja; dan Dokumen lainnya seperti : Surat Penunjukan Penyedia Barang/Jasa, Jadwal Pelaksanaan Pekerjaan, Berita Acara Rapat Persiapan Pelaksanaan Kontrak.</w:t>
            </w:r>
          </w:p>
        </w:tc>
        <w:tc>
          <w:tcPr>
            <w:tcW w:type="dxa" w:w="2880"/>
          </w:tcPr>
          <w:p>
            <w:r/>
          </w:p>
        </w:tc>
        <w:tc>
          <w:tcPr>
            <w:tcW w:type="dxa" w:w="2880"/>
          </w:tcPr>
          <w:p>
            <w:r/>
          </w:p>
        </w:tc>
      </w:tr>
      <w:tr>
        <w:tc>
          <w:tcPr>
            <w:tcW w:type="dxa" w:w="2880"/>
          </w:tcPr>
          <w:p>
            <w:r/>
            <w:r>
              <w:rPr>
                <w:b w:val="0"/>
              </w:rPr>
              <w:t>HARGA KONTRAK : Harga Kontrak termasuk Pajak Pertambahan Nilai (PPN) 11 % adalah sebesar Rp. [harga_kontrak] ([terbilang_harga_kontrak] Rupiah) yang diperoleh berdasarkan total harga penawaran terkoreksi aritmatik sebagaimana tercantum dalam Daftar Kuantitas dan Harga Penawaran. (Melalui koreksi aritmatik)</w:t>
            </w:r>
          </w:p>
        </w:tc>
        <w:tc>
          <w:tcPr>
            <w:tcW w:type="dxa" w:w="2880"/>
          </w:tcPr>
          <w:p>
            <w:r/>
          </w:p>
        </w:tc>
        <w:tc>
          <w:tcPr>
            <w:tcW w:type="dxa" w:w="2880"/>
          </w:tcPr>
          <w:p>
            <w:r/>
          </w:p>
        </w:tc>
      </w:tr>
      <w:tr>
        <w:tc>
          <w:tcPr>
            <w:tcW w:type="dxa" w:w="2880"/>
          </w:tcPr>
          <w:p>
            <w:r/>
            <w:r>
              <w:rPr>
                <w:b w:val="0"/>
              </w:rPr>
              <w:t>LINGKUP PEKERJAAN : Ruang lingkup pekerjaan terdiri dari : Kegiatan perencanaan teknik/struktur terhadap ruas jalan, jembatan dan drainase pada jalan lingkungan, perencanaan teknik konstruksi, rincian dan rencana anggaran biaya, dan waktu pelaksanaan sesuai syarat-syarat yang ditetapkan</w:t>
            </w:r>
          </w:p>
        </w:tc>
        <w:tc>
          <w:tcPr>
            <w:tcW w:type="dxa" w:w="2880"/>
          </w:tcPr>
          <w:p>
            <w:r/>
          </w:p>
        </w:tc>
        <w:tc>
          <w:tcPr>
            <w:tcW w:type="dxa" w:w="2880"/>
          </w:tcPr>
          <w:p>
            <w:r/>
          </w:p>
        </w:tc>
      </w:tr>
      <w:tr>
        <w:tc>
          <w:tcPr>
            <w:tcW w:type="dxa" w:w="2880"/>
          </w:tcPr>
          <w:p>
            <w:r/>
            <w:r>
              <w:rPr>
                <w:b w:val="0"/>
              </w:rPr>
              <w:t>SISTEM PEMBAYARAN : Pembayaran untuk kontrak ini dilakukan ke Nomor Rekening : [norek_bank] pada [bank] [cabang] atas nama Penyedia : [nama_badan_usaha] Pembayaran prestasi pekerjaan dilakukan dengan cara : Sekaligus (100%) [untuk pembayaran dilakukan secara bulanan, dibayar berdasarkan perhitungan progress pekerjaan yang dituangkan dalam laporan kemajuan hasil pekerjaan dan disetujui oleh Pejabat Penandatangan Kontrak] Dokumen penunjang yang disyaratkan untuk mengajukan tagihan pembayaran prestasi pekerjaan :     Laporan Pendahuluan     Laporan Akhir     Gambar Kerja     Engineer Estimate / Rencana Anggaran Biaya     Rencana Kerja Syarat (RKS)     Rancangan Konseptual SMKK     Berita Acara (BA) Pemeriksaan Lapangan/Kemajuan Pekerjaan     Berita Acara Serah Terima Pekerjaan Penyedia bertanggung jawab sepenuhnya atas penarikan setiap pembayaran yang dilakukan berdasarkan bobot pekerjaan yang terpasang dan yang dibayarkan. Apabila ada temuan dari tim Auditor berkaitan dengan ketinggian harga/harga timpang, kekurangan volume dan mutu/kualitas yang tidak sesuai dengan Spesifikasi Teknis yang disyaratkan dalam Kontrak mengenai item-item pekerjaan fisik di lapangan, sepenuhnya merupakan tanggung jawab penyedia untuk mempertanggung jawabkannya dengan menyetor ke kas daerah Pemerintah Provinsi Kalimantan Barat dengan rasa penuh tanggung jawab sesuai Peraturan Perundang-undangan yang berlaku.</w:t>
            </w:r>
          </w:p>
        </w:tc>
        <w:tc>
          <w:tcPr>
            <w:tcW w:type="dxa" w:w="2880"/>
          </w:tcPr>
          <w:p>
            <w:r/>
          </w:p>
        </w:tc>
        <w:tc>
          <w:tcPr>
            <w:tcW w:type="dxa" w:w="2880"/>
          </w:tcPr>
          <w:p>
            <w:r/>
          </w:p>
        </w:tc>
      </w:tr>
      <w:tr>
        <w:tc>
          <w:tcPr>
            <w:tcW w:type="dxa" w:w="2880"/>
          </w:tcPr>
          <w:p>
            <w:r/>
            <w:r>
              <w:rPr>
                <w:b w:val="0"/>
              </w:rPr>
              <w:t>BESARAN UANG MUKA :  Kontrak  ini tidak diberikan uang muka</w:t>
            </w:r>
          </w:p>
        </w:tc>
        <w:tc>
          <w:tcPr>
            <w:tcW w:type="dxa" w:w="2880"/>
          </w:tcPr>
          <w:p>
            <w:r/>
          </w:p>
        </w:tc>
        <w:tc>
          <w:tcPr>
            <w:tcW w:type="dxa" w:w="2880"/>
          </w:tcPr>
          <w:p>
            <w:r/>
          </w:p>
        </w:tc>
      </w:tr>
      <w:tr>
        <w:tc>
          <w:tcPr>
            <w:tcW w:type="dxa" w:w="2880"/>
          </w:tcPr>
          <w:p>
            <w:r/>
            <w:r>
              <w:rPr>
                <w:b w:val="0"/>
              </w:rPr>
              <w:t>FASILITAS : Tidak ada</w:t>
            </w:r>
          </w:p>
        </w:tc>
        <w:tc>
          <w:tcPr>
            <w:tcW w:type="dxa" w:w="2880"/>
          </w:tcPr>
          <w:p>
            <w:r/>
          </w:p>
        </w:tc>
        <w:tc>
          <w:tcPr>
            <w:tcW w:type="dxa" w:w="2880"/>
          </w:tcPr>
          <w:p>
            <w:r/>
          </w:p>
        </w:tc>
      </w:tr>
      <w:tr>
        <w:tc>
          <w:tcPr>
            <w:tcW w:type="dxa" w:w="2880"/>
          </w:tcPr>
          <w:p>
            <w:r/>
            <w:r>
              <w:rPr>
                <w:b w:val="0"/>
              </w:rPr>
              <w:t>INSTRUKSI KEPADA PENYEDIA : Penagihan hanya dapat dilakukan setelah penyelesaian pekerjaan yang diperintahkan dalam SPK ini dan dibuktikan dengan Berita Acara Serah Terima. Jika pekerjaan tidak dapat diselesaikan dalam jangka waktu pelaksanaan pekerjaan karena kesalahan atau kelalaian penyedia maka penyedia berkewajiban untuk membayar denda kepada PA sebesar 1/1000 (satu per seribu) dari nilai SPK sebelum PPN setiap hari kalender keterlambatan. Selain tunduk kepada ketentuan dalam SPK ini, penyedia berkewajiban untuk mematuhi Standar Ketentuan dan Syarat Umum SPK terlampir.</w:t>
            </w:r>
          </w:p>
        </w:tc>
        <w:tc>
          <w:tcPr>
            <w:tcW w:type="dxa" w:w="2880"/>
          </w:tcPr>
          <w:p>
            <w:r/>
          </w:p>
        </w:tc>
        <w:tc>
          <w:tcPr>
            <w:tcW w:type="dxa" w:w="2880"/>
          </w:tcPr>
          <w:p>
            <w:r/>
          </w:p>
        </w:tc>
      </w:tr>
      <w:tr>
        <w:tc>
          <w:tcPr>
            <w:tcW w:type="dxa" w:w="2880"/>
          </w:tcPr>
          <w:p>
            <w:r/>
            <w:r>
              <w:rPr>
                <w:b w:val="0"/>
              </w:rPr>
              <w:t xml:space="preserve">Untuk dan Atas Nama  [nama_instansi]   </w:t>
            </w:r>
            <w:r>
              <w:rPr>
                <w:b/>
              </w:rPr>
              <w:t>PEJABAT PENANDATANGAN KONTRAK</w:t>
            </w:r>
            <w:r>
              <w:rPr>
                <w:b w:val="0"/>
              </w:rPr>
              <w:t xml:space="preserve">            </w:t>
            </w:r>
            <w:r>
              <w:rPr>
                <w:b/>
              </w:rPr>
              <w:t>[nama_ppk]</w:t>
            </w:r>
            <w:r>
              <w:rPr>
                <w:b w:val="0"/>
              </w:rPr>
              <w:t xml:space="preserve">  NIP. [nip_ppk]</w:t>
            </w:r>
          </w:p>
        </w:tc>
        <w:tc>
          <w:tcPr>
            <w:tcW w:type="dxa" w:w="2880"/>
          </w:tcPr>
          <w:p>
            <w:r/>
            <w:r>
              <w:rPr>
                <w:b w:val="0"/>
              </w:rPr>
              <w:t xml:space="preserve">Untuk dan Atas Nama Penyedia, </w:t>
            </w:r>
            <w:r>
              <w:rPr>
                <w:b/>
              </w:rPr>
              <w:t>[nama_badan_usaha]</w:t>
            </w:r>
            <w:r>
              <w:rPr>
                <w:b w:val="0"/>
              </w:rPr>
              <w:t xml:space="preserve">   </w:t>
            </w:r>
            <w:r>
              <w:rPr>
                <w:b/>
              </w:rPr>
              <w:t>[nama_wakil_sah]</w:t>
            </w:r>
            <w:r>
              <w:rPr>
                <w:b w:val="0"/>
              </w:rPr>
              <w:t xml:space="preserve"> [jabatan_wakil_sah]</w:t>
            </w:r>
          </w:p>
        </w:tc>
        <w:tc>
          <w:tcPr>
            <w:tcW w:type="dxa" w:w="2880"/>
          </w:tcPr>
          <w:p>
            <w:r/>
          </w:p>
        </w:tc>
      </w:tr>
    </w:tbl>
    <w:p/>
    <w:p>
      <w:r>
        <w:rPr>
          <w:b/>
        </w:rPr>
        <w:t>RINCIAN KONTRAK</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r>
              <w:rPr>
                <w:b/>
              </w:rPr>
              <w:t>No</w:t>
            </w:r>
          </w:p>
        </w:tc>
        <w:tc>
          <w:tcPr>
            <w:tcW w:type="dxa" w:w="1440"/>
          </w:tcPr>
          <w:p>
            <w:r/>
            <w:r>
              <w:rPr>
                <w:b/>
              </w:rPr>
              <w:t>Komponen Biaya</w:t>
            </w:r>
          </w:p>
        </w:tc>
        <w:tc>
          <w:tcPr>
            <w:tcW w:type="dxa" w:w="1440"/>
          </w:tcPr>
          <w:p>
            <w:r/>
            <w:r>
              <w:rPr>
                <w:b/>
              </w:rPr>
              <w:t>Volume</w:t>
            </w:r>
          </w:p>
        </w:tc>
        <w:tc>
          <w:tcPr>
            <w:tcW w:type="dxa" w:w="1440"/>
          </w:tcPr>
          <w:p>
            <w:r/>
            <w:r>
              <w:rPr>
                <w:b/>
              </w:rPr>
              <w:t>Satuan</w:t>
            </w:r>
          </w:p>
        </w:tc>
        <w:tc>
          <w:tcPr>
            <w:tcW w:type="dxa" w:w="1440"/>
          </w:tcPr>
          <w:p>
            <w:r/>
            <w:r>
              <w:rPr>
                <w:b/>
              </w:rPr>
              <w:t>Harga Satuan  (Rp)</w:t>
            </w:r>
          </w:p>
        </w:tc>
        <w:tc>
          <w:tcPr>
            <w:tcW w:type="dxa" w:w="1440"/>
          </w:tcPr>
          <w:p>
            <w:r/>
            <w:r>
              <w:rPr>
                <w:b/>
              </w:rPr>
              <w:t>Jumlah (Rp)</w:t>
            </w:r>
          </w:p>
        </w:tc>
      </w:tr>
      <w:tr>
        <w:tc>
          <w:tcPr>
            <w:tcW w:type="dxa" w:w="1440"/>
          </w:tcPr>
          <w:p>
            <w:r>
              <w:t>[items.no;block=tbs:row]</w:t>
            </w:r>
          </w:p>
        </w:tc>
        <w:tc>
          <w:tcPr>
            <w:tcW w:type="dxa" w:w="1440"/>
          </w:tcPr>
          <w:p>
            <w:r>
              <w:t>[items.komponen]</w:t>
            </w:r>
          </w:p>
        </w:tc>
        <w:tc>
          <w:tcPr>
            <w:tcW w:type="dxa" w:w="1440"/>
          </w:tcPr>
          <w:p>
            <w:r>
              <w:t>[items.volume]</w:t>
            </w:r>
          </w:p>
        </w:tc>
        <w:tc>
          <w:tcPr>
            <w:tcW w:type="dxa" w:w="1440"/>
          </w:tcPr>
          <w:p>
            <w:r>
              <w:t>[items.satuan]</w:t>
            </w:r>
          </w:p>
        </w:tc>
        <w:tc>
          <w:tcPr>
            <w:tcW w:type="dxa" w:w="1440"/>
          </w:tcPr>
          <w:p>
            <w:r>
              <w:t>[items.harga_satuan]</w:t>
            </w:r>
          </w:p>
        </w:tc>
        <w:tc>
          <w:tcPr>
            <w:tcW w:type="dxa" w:w="1440"/>
          </w:tcPr>
          <w:p>
            <w:r>
              <w:t>[items.jumlah]</w:t>
            </w:r>
          </w:p>
        </w:tc>
      </w:tr>
      <w:tr>
        <w:tc>
          <w:tcPr>
            <w:tcW w:type="dxa" w:w="1440"/>
          </w:tcPr>
          <w:p>
            <w:r/>
          </w:p>
        </w:tc>
        <w:tc>
          <w:tcPr>
            <w:tcW w:type="dxa" w:w="1440"/>
          </w:tcPr>
          <w:p>
            <w:r/>
            <w:r>
              <w:rPr>
                <w:b w:val="0"/>
              </w:rPr>
              <w:t>JUMLAH</w:t>
            </w:r>
          </w:p>
        </w:tc>
        <w:tc>
          <w:tcPr>
            <w:tcW w:type="dxa" w:w="1440"/>
          </w:tcPr>
          <w:p>
            <w:r/>
          </w:p>
        </w:tc>
        <w:tc>
          <w:tcPr>
            <w:tcW w:type="dxa" w:w="1440"/>
          </w:tcPr>
          <w:p>
            <w:r/>
          </w:p>
        </w:tc>
        <w:tc>
          <w:tcPr>
            <w:tcW w:type="dxa" w:w="1440"/>
          </w:tcPr>
          <w:p>
            <w:r/>
          </w:p>
        </w:tc>
        <w:tc>
          <w:tcPr>
            <w:tcW w:type="dxa" w:w="1440"/>
          </w:tcPr>
          <w:p>
            <w:r>
              <w:t>[rincian_subtotal]</w:t>
            </w:r>
          </w:p>
        </w:tc>
      </w:tr>
      <w:tr>
        <w:tc>
          <w:tcPr>
            <w:tcW w:type="dxa" w:w="1440"/>
          </w:tcPr>
          <w:p>
            <w:r/>
          </w:p>
        </w:tc>
        <w:tc>
          <w:tcPr>
            <w:tcW w:type="dxa" w:w="1440"/>
          </w:tcPr>
          <w:p>
            <w:r/>
            <w:r>
              <w:rPr>
                <w:b w:val="0"/>
              </w:rPr>
              <w:t>PPn 11%</w:t>
            </w:r>
          </w:p>
        </w:tc>
        <w:tc>
          <w:tcPr>
            <w:tcW w:type="dxa" w:w="1440"/>
          </w:tcPr>
          <w:p>
            <w:r/>
          </w:p>
        </w:tc>
        <w:tc>
          <w:tcPr>
            <w:tcW w:type="dxa" w:w="1440"/>
          </w:tcPr>
          <w:p>
            <w:r/>
          </w:p>
        </w:tc>
        <w:tc>
          <w:tcPr>
            <w:tcW w:type="dxa" w:w="1440"/>
          </w:tcPr>
          <w:p>
            <w:r/>
          </w:p>
        </w:tc>
        <w:tc>
          <w:tcPr>
            <w:tcW w:type="dxa" w:w="1440"/>
          </w:tcPr>
          <w:p>
            <w:r>
              <w:t>[rincian_pajak]</w:t>
            </w:r>
          </w:p>
        </w:tc>
      </w:tr>
      <w:tr>
        <w:tc>
          <w:tcPr>
            <w:tcW w:type="dxa" w:w="1440"/>
          </w:tcPr>
          <w:p>
            <w:r/>
          </w:p>
        </w:tc>
        <w:tc>
          <w:tcPr>
            <w:tcW w:type="dxa" w:w="1440"/>
          </w:tcPr>
          <w:p>
            <w:r/>
            <w:r>
              <w:rPr>
                <w:b w:val="0"/>
              </w:rPr>
              <w:t>TOTAL</w:t>
            </w:r>
          </w:p>
        </w:tc>
        <w:tc>
          <w:tcPr>
            <w:tcW w:type="dxa" w:w="1440"/>
          </w:tcPr>
          <w:p>
            <w:r/>
          </w:p>
        </w:tc>
        <w:tc>
          <w:tcPr>
            <w:tcW w:type="dxa" w:w="1440"/>
          </w:tcPr>
          <w:p>
            <w:r/>
          </w:p>
        </w:tc>
        <w:tc>
          <w:tcPr>
            <w:tcW w:type="dxa" w:w="1440"/>
          </w:tcPr>
          <w:p>
            <w:r/>
          </w:p>
        </w:tc>
        <w:tc>
          <w:tcPr>
            <w:tcW w:type="dxa" w:w="1440"/>
          </w:tcPr>
          <w:p>
            <w:r>
              <w:t>[rincian_total]</w:t>
            </w:r>
          </w:p>
        </w:tc>
      </w:tr>
      <w:tr>
        <w:tc>
          <w:tcPr>
            <w:tcW w:type="dxa" w:w="1440"/>
          </w:tcPr>
          <w:p>
            <w:r/>
          </w:p>
        </w:tc>
        <w:tc>
          <w:tcPr>
            <w:tcW w:type="dxa" w:w="1440"/>
          </w:tcPr>
          <w:p>
            <w:r/>
            <w:r>
              <w:rPr>
                <w:b w:val="0"/>
              </w:rPr>
              <w:t>PEMBULATAN</w:t>
            </w:r>
          </w:p>
        </w:tc>
        <w:tc>
          <w:tcPr>
            <w:tcW w:type="dxa" w:w="1440"/>
          </w:tcPr>
          <w:p>
            <w:r/>
          </w:p>
        </w:tc>
        <w:tc>
          <w:tcPr>
            <w:tcW w:type="dxa" w:w="1440"/>
          </w:tcPr>
          <w:p>
            <w:r/>
          </w:p>
        </w:tc>
        <w:tc>
          <w:tcPr>
            <w:tcW w:type="dxa" w:w="1440"/>
          </w:tcPr>
          <w:p>
            <w:r/>
          </w:p>
        </w:tc>
        <w:tc>
          <w:tcPr>
            <w:tcW w:type="dxa" w:w="1440"/>
          </w:tcPr>
          <w:p>
            <w:r>
              <w:t>[rincian_pembulatan]</w:t>
            </w:r>
          </w:p>
        </w:tc>
      </w:tr>
    </w:tbl>
    <w:p/>
    <w:p>
      <w:r>
        <w:rPr>
          <w:b w:val="0"/>
        </w:rPr>
        <w:t>[nama_instansi]</w:t>
      </w:r>
    </w:p>
    <w:p>
      <w:r>
        <w:rPr>
          <w:b/>
        </w:rPr>
        <w:t>PEJABAT PENANDATANGAN KONTRAK</w:t>
      </w:r>
    </w:p>
    <w:p>
      <w:r>
        <w:rPr>
          <w:b/>
        </w:rPr>
        <w:t>[nama_ppk]</w:t>
      </w:r>
    </w:p>
    <w:p>
      <w:r>
        <w:rPr>
          <w:b w:val="0"/>
        </w:rPr>
        <w:t>NIP. [nip_ppk]</w:t>
      </w:r>
    </w:p>
    <w:p>
      <w:r>
        <w:rPr>
          <w:b w:val="0"/>
        </w:rPr>
        <w:tab/>
      </w:r>
      <w:r>
        <w:rPr>
          <w:b/>
        </w:rPr>
        <w:t>SYARAT UMUM</w:t>
      </w:r>
    </w:p>
    <w:p>
      <w:r>
        <w:rPr>
          <w:b w:val="0"/>
        </w:rPr>
        <w:tab/>
      </w:r>
      <w:r>
        <w:rPr>
          <w:b/>
        </w:rPr>
        <w:t>SURAT PERINTAH KERJA (SPK)</w:t>
      </w:r>
    </w:p>
    <w:p>
      <w:r>
        <w:rPr>
          <w:b w:val="0"/>
        </w:rPr>
        <w:t xml:space="preserve">- LINGKUP PEKERJAAN </w:t>
      </w:r>
    </w:p>
    <w:p>
      <w:r>
        <w:rPr>
          <w:b w:val="0"/>
        </w:rPr>
        <w:t xml:space="preserve">Penyedia yang ditunjuk berkewajiban untuk menyelesaikan Pekerjaan [pekerjaan] Kegiatan </w:t>
      </w:r>
      <w:r>
        <w:rPr>
          <w:b/>
        </w:rPr>
        <w:t>[kegiatan]</w:t>
      </w:r>
      <w:r>
        <w:rPr>
          <w:b w:val="0"/>
        </w:rPr>
        <w:t xml:space="preserve"> Sumber Dana </w:t>
      </w:r>
      <w:r>
        <w:rPr>
          <w:b/>
        </w:rPr>
        <w:t>[sumber_dana]</w:t>
      </w:r>
      <w:r>
        <w:rPr>
          <w:b w:val="0"/>
        </w:rPr>
        <w:t xml:space="preserve"> Tahun Anggaran [tahun_anggaran] dalam jangka waktu yang ditentukan, sesuai dengan volume, spesifikasi teknis dan harga yang tercantum dalam SPK.</w:t>
      </w:r>
    </w:p>
    <w:p>
      <w:r>
        <w:rPr>
          <w:b w:val="0"/>
        </w:rPr>
        <w:t xml:space="preserve">- HUKUM YANG BERLAKU </w:t>
      </w:r>
    </w:p>
    <w:p>
      <w:r>
        <w:rPr>
          <w:b w:val="0"/>
        </w:rPr>
        <w:t>Keabsahan, interpretasi, dan pelaksanaan SPK ini didasarkan kepada hukum Republik Indonesia.</w:t>
      </w:r>
    </w:p>
    <w:p>
      <w:r>
        <w:rPr>
          <w:b w:val="0"/>
        </w:rPr>
        <w:t xml:space="preserve">- PENYEDIA JASA KONSULTANSI MANDIRI Penyedia berdasarkan SPK ini bertanggung jawab penuh terhadap personel serta pekerjaan yang dilakukan. </w:t>
      </w:r>
    </w:p>
    <w:p>
      <w:r>
        <w:rPr>
          <w:b w:val="0"/>
        </w:rPr>
        <w:t xml:space="preserve">- BIAYA SPK </w:t>
      </w:r>
    </w:p>
    <w:p>
      <w:r>
        <w:rPr>
          <w:b w:val="0"/>
        </w:rPr>
        <w:t xml:space="preserve">a. Biaya SPK telah memperhitungkan keuntungan, beban pajak dan biaya overhead serta biaya asuransi (apabila dipersyaratkan). </w:t>
      </w:r>
    </w:p>
    <w:p>
      <w:r>
        <w:rPr>
          <w:b w:val="0"/>
        </w:rPr>
        <w:t>b. Rincian biaya SPK sesuai dengan rincian yang tercantum dalam rekapitulasi penawaran biaya.</w:t>
      </w:r>
    </w:p>
    <w:p>
      <w:r>
        <w:rPr>
          <w:b w:val="0"/>
        </w:rPr>
        <w:t>- HAK KEPEMILIKAN</w:t>
      </w:r>
    </w:p>
    <w:p>
      <w:r>
        <w:rPr>
          <w:b w:val="0"/>
        </w:rPr>
        <w:t xml:space="preserve">a. Pejabat Penandatangan Kontrak berhak atas kepemilikan semua barang/bahan yang terkait langsung atau disediakan sehubungan dengan jasa yang diberikan oleh Penyedia kepada Pejabat Penandatangan Kontrak . Jika diminta oleh Pejabat Penandatangan Kontrak maka Penyedia berkewajiban untuk membantu secara optimal pengalihan hak kepemilikan tersebut kepada Pejabat Penandatangan Kontrak sesuai dengan hukum yang berlaku. </w:t>
      </w:r>
    </w:p>
    <w:p>
      <w:r>
        <w:rPr>
          <w:b w:val="0"/>
        </w:rPr>
        <w:t>b. Hak kepemilikan atas peralatan dan barang/bahan yang disediakan oleh Pejabat Penandatangan Kontrak tetap pada Pejabat Penandatangan Kontrak , dan semua peralatan tersebut harus dikembalikan kepada Pejabat Penandatangan Kontrak pada saat SPK berakhir atau jika tidak diperlukan lagi oleh Penyedia. Semua peralatan tersebut harus dikembalikan dalam kondisi yang sama pada saat diberikan kepada Penyedia dengan pengecualian keausan akibat pemakaian yang wajar.</w:t>
      </w:r>
    </w:p>
    <w:p>
      <w:r>
        <w:rPr>
          <w:b w:val="0"/>
        </w:rPr>
        <w:t xml:space="preserve">- WAKIL SAH PEJABAT PENANDATANGAN KONTRAK </w:t>
      </w:r>
    </w:p>
    <w:p>
      <w:r>
        <w:rPr>
          <w:b w:val="0"/>
        </w:rPr>
        <w:t xml:space="preserve">a.   Setiap tindakan yang disyaratkan atau diperbolehkan untuk dilakukan, dan setiap dokumen yang disyaratkan atau diperbolehkan untuk dibuat berdasarkan Kontrak ini oleh Pejabat Penandatangan Kontrak hanya dapat dilakukan atau dibuat oleh Wakil Sah Pejabat Penandatangan Kontrak yang disebutkan dalam SPK. </w:t>
      </w:r>
    </w:p>
    <w:p>
      <w:r>
        <w:rPr>
          <w:b w:val="0"/>
        </w:rPr>
        <w:t>b. Kewenangan Wakil Sah Pejabat Penandatangan Kontrak diatur dalam Surat Keputusan dari Pejabat Penandatangan Kontrak dan harus disampaikan kepada Penyedia.</w:t>
      </w:r>
    </w:p>
    <w:p>
      <w:r>
        <w:rPr>
          <w:b w:val="0"/>
        </w:rPr>
        <w:t>- PERPAJAKAN</w:t>
      </w:r>
    </w:p>
    <w:p>
      <w:r>
        <w:rPr>
          <w:b w:val="0"/>
        </w:rPr>
        <w:t>Penyedia berkewajiban untuk membayar semua pajak, bea, retribusi, dan pungutan lain yang sah yang dibebankan oleh hukum yang berlaku atas pelaksanaan SPK. Semua pengeluaran perpajakan ini dianggap telah termasuk dalam biaya SPK.</w:t>
      </w:r>
    </w:p>
    <w:p>
      <w:r>
        <w:rPr>
          <w:b w:val="0"/>
        </w:rPr>
        <w:t xml:space="preserve">- PENGALIHAN DAN/ATAU SUBKONTRAK </w:t>
      </w:r>
    </w:p>
    <w:p>
      <w:r>
        <w:rPr>
          <w:b w:val="0"/>
        </w:rPr>
        <w:t>Penyedia dilarang untuk mengalihkan dan/atau mensubkontrakkan sebagian atau seluruh pekerjaan. Pengalihan seluruh pekerjaan hanya diperbolehkan dalam hal pergantian nama Penyedia, baik sebagai akibat peleburan (merger) atau akibat lainnya.</w:t>
      </w:r>
    </w:p>
    <w:p>
      <w:r>
        <w:rPr>
          <w:b w:val="0"/>
        </w:rPr>
        <w:t xml:space="preserve">- JADWAL </w:t>
      </w:r>
    </w:p>
    <w:p>
      <w:r>
        <w:rPr>
          <w:b w:val="0"/>
        </w:rPr>
        <w:t xml:space="preserve">a. SPK ini berlaku efektif pada tanggal penandatanganan oleh para pihak atau pada tanggal yang ditetapkan dalam Surat Perintah Mulai Kerja (SPMK). </w:t>
      </w:r>
    </w:p>
    <w:p>
      <w:r>
        <w:rPr>
          <w:b w:val="0"/>
        </w:rPr>
        <w:t xml:space="preserve">b. Waktu pelaksanaan SPK adalah sejak tanggal mulai kerja yang tercantum dalam SPMK. </w:t>
      </w:r>
    </w:p>
    <w:p>
      <w:r>
        <w:rPr>
          <w:b w:val="0"/>
        </w:rPr>
        <w:t xml:space="preserve">c. Penyedia harus menyelesaikan pekerjaan sesuai jadwal yang ditentukan. </w:t>
      </w:r>
    </w:p>
    <w:p>
      <w:r>
        <w:rPr>
          <w:b w:val="0"/>
        </w:rPr>
        <w:t xml:space="preserve">d. Apabila Penyedia tidak dapat menyelesaikan pekerjaan sesuai jadwal karena keadaan diluar pengendaliannya dan Penyedia telah melaporkan kejadian tersebut kepada Pejabat Penandatangan Kontrak , maka Pejabat Penandatangan Kontrak dapat melakukan penjadwalan kembali pelaksanaan tugas Penyedia dengan adendum SPK. </w:t>
      </w:r>
    </w:p>
    <w:p>
      <w:r>
        <w:rPr>
          <w:b w:val="0"/>
        </w:rPr>
        <w:t xml:space="preserve">- PEMBERIAN KESEMPATAN </w:t>
      </w:r>
    </w:p>
    <w:p>
      <w:r>
        <w:rPr>
          <w:b w:val="0"/>
        </w:rPr>
        <w:t xml:space="preserve">Dalam hal Penyedia gagal menyelesaikan pekerjaan sampai masa pelaksanaan kontrak berakhir, Pejabat Penandatangan Kontrak melakukan penilaian atas kemajuan pelaksanaan pekerjaan. Hasil penilaian menjadi dasar bagi PPK untuk: </w:t>
      </w:r>
    </w:p>
    <w:p>
      <w:r>
        <w:rPr>
          <w:b w:val="0"/>
        </w:rPr>
        <w:t xml:space="preserve">a. Memberikan kesempatan kepada Penyedia untuk menyelesaikan pekerjaannya dengan ketentuan sebagai berikut: </w:t>
      </w:r>
    </w:p>
    <w:p>
      <w:r>
        <w:rPr>
          <w:b w:val="0"/>
        </w:rPr>
        <w:t xml:space="preserve">1) Pemberian kesempatan kepada Penyedia menyelesaikan pekerjaan sampai dengan 50 (lima puluh)   hari kalender. </w:t>
      </w:r>
    </w:p>
    <w:p>
      <w:r>
        <w:rPr>
          <w:b w:val="0"/>
        </w:rPr>
        <w:t xml:space="preserve">2) Dalam hal setelah diberikan kesempatan sebagaimana angka 1 diatas, Penyedia masih belum dapat menyelesaikan pekerjaan, PPK dapat: </w:t>
      </w:r>
    </w:p>
    <w:p>
      <w:r>
        <w:rPr>
          <w:b w:val="0"/>
        </w:rPr>
        <w:t xml:space="preserve">(a) Memberikan kesempatan kedua untuk penyelesaian sisa pekerjaan dengan jangka waktu sesuai kebutuhan; atau </w:t>
      </w:r>
    </w:p>
    <w:p>
      <w:r>
        <w:rPr>
          <w:b w:val="0"/>
        </w:rPr>
        <w:t xml:space="preserve">(b) Melakukan pemutusan Kontrak dalam hal Penyedia dinilai tidak akan sanggup menyelesaikan pekerjaannya. </w:t>
      </w:r>
    </w:p>
    <w:p>
      <w:r>
        <w:rPr>
          <w:b w:val="0"/>
        </w:rPr>
        <w:t xml:space="preserve">b. Pemberian kesempatan kepada Penyedia sebagaimana dimaksud pada angka 1 dan angka 2 huruf a), dituangkan dalam adendum kontrak yang didalamnya mengatur pengenaan sanksi denda keterlambatan kepada Penyedia dan perpanjangan masa berlaku Jaminan Pelaksanaan (apabila ada). </w:t>
      </w:r>
    </w:p>
    <w:p>
      <w:r>
        <w:rPr>
          <w:b w:val="0"/>
        </w:rPr>
        <w:t xml:space="preserve">c. Pemberian kesempatan kepada Penyedia untuk menyelesaikan pekerjaan dapat melampaui tahun anggaran. </w:t>
      </w:r>
    </w:p>
    <w:p>
      <w:r>
        <w:rPr>
          <w:b w:val="0"/>
        </w:rPr>
        <w:t>d. Tidak memberikan kesempatan kepada Penyedia dan dilanjutkan dengan pemutusan kontrak serta pengenaan sanksi administratif dalam hal antara lain: 1) Penyedia dinilai tidak dapat menyelesaikan pekerjaan; 2) Pekerjaan yang harus segera dipenuhi dan tidak dapat ditunda; atau 3) Penyedia menyatakan tidak sanggup menyelesaikan pekerjaan.</w:t>
      </w:r>
    </w:p>
    <w:p>
      <w:r>
        <w:rPr>
          <w:b w:val="0"/>
        </w:rPr>
        <w:t xml:space="preserve">- ASURANSI </w:t>
      </w:r>
    </w:p>
    <w:p>
      <w:r>
        <w:rPr>
          <w:b w:val="0"/>
        </w:rPr>
        <w:t xml:space="preserve">a. Apabila dipersyaratkan, Penyedia wajib menyediakan asuransi sejak SPMK sampai dengan tanggal selesainya pemeliharaan untuk: </w:t>
      </w:r>
    </w:p>
    <w:p>
      <w:r>
        <w:rPr>
          <w:b w:val="0"/>
        </w:rPr>
        <w:t>1) semua barang dan peralatan yang mempunyai risiko tinggi terjadinya kecelakaan, pelaksanaan pekerjaan, serta pekerja untuk pelaksanaan pekerjaan, atas segala risiko terhadap kecelakaan, kerusakan, kehilangan, serta risiko lain yang tidak dapat diduga; dan</w:t>
      </w:r>
    </w:p>
    <w:p>
      <w:r>
        <w:rPr>
          <w:b w:val="0"/>
        </w:rPr>
        <w:t xml:space="preserve">2) pihak ketiga sebagai akibat kecelakaan di tempat kerjanya. </w:t>
      </w:r>
    </w:p>
    <w:p>
      <w:r>
        <w:rPr>
          <w:b w:val="0"/>
        </w:rPr>
        <w:t>b. Besarnya asuransi sudah diperhitungkan dalam penawaran dan termasuk dalam biaya SPK.</w:t>
      </w:r>
    </w:p>
    <w:p>
      <w:r>
        <w:rPr>
          <w:b w:val="0"/>
        </w:rPr>
        <w:t>- PENUGASAN PERSONEL Penyedia tidak diperbolehkan menugaskan personel selain personel yang telah disetujui oleh Pejabat Penandatangan Kontrak untuk melaksanakan pekerjaan berdasarkan SPK ini.</w:t>
      </w:r>
    </w:p>
    <w:p>
      <w:r>
        <w:rPr>
          <w:b w:val="0"/>
        </w:rPr>
        <w:t xml:space="preserve">13.   PENANGGUNGAN DAN RISIKO </w:t>
      </w:r>
    </w:p>
    <w:p>
      <w:r>
        <w:rPr>
          <w:b w:val="0"/>
        </w:rPr>
        <w:t xml:space="preserve">a. Penyedia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 sehubungan dengan klaim yang timbul dari hal-hal berikut terhitung sejak tanggal mulai kerja sampai dengan tanggal penandatanganan berita acara penyerahan akhir: </w:t>
      </w:r>
    </w:p>
    <w:p>
      <w:r>
        <w:rPr>
          <w:b w:val="0"/>
        </w:rPr>
        <w:t xml:space="preserve">1) kehilangan atau kerusakan peralatan dan harta benda Penyedia dan Personel; </w:t>
      </w:r>
    </w:p>
    <w:p>
      <w:r>
        <w:rPr>
          <w:b w:val="0"/>
        </w:rPr>
        <w:t xml:space="preserve">2) cidera tubuh, sakit atau kematian Personel; dan/atau </w:t>
      </w:r>
    </w:p>
    <w:p>
      <w:r>
        <w:rPr>
          <w:b w:val="0"/>
        </w:rPr>
        <w:t xml:space="preserve">3) kehilangan atau kerusakan harta benda, cidera tubuh, sakit atau kematian pihak lain. </w:t>
      </w:r>
    </w:p>
    <w:p>
      <w:r>
        <w:rPr>
          <w:b w:val="0"/>
        </w:rPr>
        <w:t xml:space="preserve">b. Terhitung sejak tanggal mulai kerja sampai dengan tanggal penandatanganan berita acara serah terima, semua risiko kehilangan atau kerusakan hasil pekerjaan ini merupakan risiko Penyedia, kecuali kerugian atau kerusakan tersebut diakibatkan oleh kesalahan atau kelalaian Pejabat Penandatangan Kontrak . </w:t>
      </w:r>
    </w:p>
    <w:p>
      <w:r>
        <w:rPr>
          <w:b w:val="0"/>
        </w:rPr>
        <w:t>c. Pertanggungan asuransi yang dimiliki oleh Penyedia tidak membatasi kewajiban penanggungan dalam syarat ini.</w:t>
      </w:r>
    </w:p>
    <w:p>
      <w:r>
        <w:rPr>
          <w:b w:val="0"/>
        </w:rPr>
        <w:t xml:space="preserve">14.   PENGAWASAN DAN PEMERIKSAAN </w:t>
      </w:r>
    </w:p>
    <w:p>
      <w:r>
        <w:rPr>
          <w:b w:val="0"/>
        </w:rPr>
        <w:t>Pejabat Penandatangan Kontrak berwenang melakukan pengawasan dan pemeriksaan terhadap pelaksanaan pekerjaan yang dilaksanakan oleh Penyedia. Pejabat Penandatangan Kontrak dapat memerintahkan kepada pihak lain untuk melakukan pengawasan dan pemeriksaan atas semua pelaksanaan pekerjaan yang dilaksanakan oleh Penyedia.</w:t>
      </w:r>
    </w:p>
    <w:p>
      <w:r>
        <w:rPr>
          <w:b w:val="0"/>
        </w:rPr>
        <w:t xml:space="preserve">15.    LAPORAN HASIL PEKERJAAN </w:t>
      </w:r>
    </w:p>
    <w:p>
      <w:r>
        <w:rPr>
          <w:b w:val="0"/>
        </w:rPr>
        <w:t xml:space="preserve">a. Pemeriksaan pekerjaan dilakukan selama pelaksanaan Kontrak terhadap kemajuan pekerjaan dalam rangka pengawasan kualitas dan waktu pelaksanaan pekerjaan. Hasil pemeriksaan pekerjaan dituangkan dalam laporan kemajuan hasil pekerjaan. </w:t>
      </w:r>
    </w:p>
    <w:p>
      <w:r>
        <w:rPr>
          <w:b w:val="0"/>
        </w:rPr>
        <w:t xml:space="preserve">b. Untuk kepentingan pengendalian dan pengawasan pelaksanaan pekerjaan, seluruh aktivitas kegiatan pekerjaan di lokasi pekerjaan dicatat dalam buku harian sebagai bahan laporan harian pekerjaan yang berisi rencana dan realisasi pekerjaan harian. </w:t>
      </w:r>
    </w:p>
    <w:p>
      <w:r>
        <w:rPr>
          <w:b w:val="0"/>
        </w:rPr>
        <w:t xml:space="preserve">c. Laporan kemajuan hasil pekerjaan dapat dibuat harian, mingguan atau bulanan sesuai dengan kebutuhan yang tercantum dalam KAK. </w:t>
      </w:r>
    </w:p>
    <w:p>
      <w:r>
        <w:rPr>
          <w:b w:val="0"/>
        </w:rPr>
        <w:t>d. Untuk merekam kegiatan pelaksanaan proyek, Pejabat Penandatangan Kontrak membuat foto-foto dokumentasi pelaksanaan pekerjaan di lokasi pekerjaan.</w:t>
      </w:r>
    </w:p>
    <w:p>
      <w:r>
        <w:rPr>
          <w:b w:val="0"/>
        </w:rPr>
        <w:t>e. Laporan kemajuan hasil pekerjaan dibuat oleh Penyedia, diperiksa oleh Direksi Teknis, dan disetujui oleh Pejabat Penandatangan Kontrak .</w:t>
      </w:r>
    </w:p>
    <w:p>
      <w:r>
        <w:rPr>
          <w:b w:val="0"/>
        </w:rPr>
        <w:t xml:space="preserve">16.  WAKTU PENYELESAIAN PEKERJAAN </w:t>
      </w:r>
    </w:p>
    <w:p>
      <w:r>
        <w:rPr>
          <w:b w:val="0"/>
        </w:rPr>
        <w:t xml:space="preserve">a. Kecuali SPK diputuskan lebih awal, Penyedia berkewajiban untuk memulai pelaksanaan pekerjaan pada tanggal mulai kerja, dan melaksanakan pekerjaan sesuai dengan program mutu, serta menyelesaikan pekerjaan selambat-lambatnya pada tanggal penyelesaian yang ditetapkan dalam SPMK. </w:t>
      </w:r>
    </w:p>
    <w:p>
      <w:r>
        <w:rPr>
          <w:b w:val="0"/>
        </w:rPr>
        <w:t>b. Jika pekerjaan tidak selesai pada tanggal penyelesaian disebabkan karena kesalahan atau kelalaian Penyedia maka Penyedia dikenakan sanksi berupa denda keterlambatan.</w:t>
      </w:r>
    </w:p>
    <w:p>
      <w:r>
        <w:rPr>
          <w:b w:val="0"/>
        </w:rPr>
        <w:t xml:space="preserve">c. Jika keterlambatan tersebut disebabkan oleh Peristiwa Kompensasi maka Pejabat Penandatangan Kontrak memberikan tambahan perpanjangan waktu penyelesaian pekerjaan. </w:t>
      </w:r>
    </w:p>
    <w:p>
      <w:r>
        <w:rPr>
          <w:b w:val="0"/>
        </w:rPr>
        <w:t>d. Tanggal penyelesaian yang dimaksud dalam ketentuan ini adalah tanggal penyelesaian semua pekerjaan.</w:t>
      </w:r>
    </w:p>
    <w:p>
      <w:r>
        <w:rPr>
          <w:b w:val="0"/>
        </w:rPr>
        <w:t xml:space="preserve">17.  SERAH TERIMA PEKERJAAN </w:t>
      </w:r>
    </w:p>
    <w:p>
      <w:r>
        <w:rPr>
          <w:b w:val="0"/>
        </w:rPr>
        <w:t xml:space="preserve">a. Setelah pekerjaan selesai, Penyedia mengajukan permintaan secara tertulis kepada Pejabat Penandatangan Kontrak untuk penyerahan pekerjaan. </w:t>
      </w:r>
    </w:p>
    <w:p>
      <w:r>
        <w:rPr>
          <w:b w:val="0"/>
        </w:rPr>
        <w:t xml:space="preserve">b. Sebelum dilakukan serah terima, Pejabat Penandatangan Kontrak melakukan pemeriksaan terhadap hasil pekerjaan. </w:t>
      </w:r>
    </w:p>
    <w:p>
      <w:r>
        <w:rPr>
          <w:b w:val="0"/>
        </w:rPr>
        <w:t xml:space="preserve">c. Pejabat Penandatangan Kontrak dalam melakukan pemeriksaan hasil pekerjaan dapat dibantu oleh pengawas pekerjaan dan/atau tim teknis. </w:t>
      </w:r>
    </w:p>
    <w:p>
      <w:r>
        <w:rPr>
          <w:b w:val="0"/>
        </w:rPr>
        <w:t xml:space="preserve">d. Apabila terdapat kekurangan-kekurangan dan/atau cacat hasil pekerjaan, Penyedia wajib memperbaiki/menyelesaikannya, atas perintah Pejabat Penandatangan Kontrak. </w:t>
      </w:r>
    </w:p>
    <w:p>
      <w:r>
        <w:rPr>
          <w:b w:val="0"/>
        </w:rPr>
        <w:t xml:space="preserve">e. Pejabat Penandatangan Kontrak menerima hasil pekerjaan setelah seluruh hasil pekerjaan dilaksanakan sesuai dengan ketentuan SPK. </w:t>
      </w:r>
    </w:p>
    <w:p>
      <w:r>
        <w:rPr>
          <w:b w:val="0"/>
        </w:rPr>
        <w:t xml:space="preserve">f. Pembayaran dilakukan sebesar 100% (seratus persen) dari biaya SPK setelah pekerjaan selesai. </w:t>
      </w:r>
    </w:p>
    <w:p>
      <w:r>
        <w:rPr>
          <w:b w:val="0"/>
        </w:rPr>
        <w:t xml:space="preserve">18.  PERUBAHAN SPK </w:t>
      </w:r>
    </w:p>
    <w:p>
      <w:r>
        <w:rPr>
          <w:b w:val="0"/>
        </w:rPr>
        <w:t xml:space="preserve">a. SPK hanya dapat diubah melalui adendum SPK. </w:t>
      </w:r>
    </w:p>
    <w:p>
      <w:r>
        <w:rPr>
          <w:b w:val="0"/>
        </w:rPr>
        <w:t xml:space="preserve">b. Perubahan SPK dapat dilaksanakan dalam hal terdapat perbedaan antara kondisi lapangan pada saat pelaksanaan dengan SPK dan disetujui oleh para pihak, meliputi: </w:t>
      </w:r>
    </w:p>
    <w:p>
      <w:r>
        <w:rPr>
          <w:b w:val="0"/>
        </w:rPr>
        <w:t xml:space="preserve">1) menambah atau mengurangi volume yang tercantum dalam SPK; </w:t>
      </w:r>
    </w:p>
    <w:p>
      <w:r>
        <w:rPr>
          <w:b w:val="0"/>
        </w:rPr>
        <w:t xml:space="preserve">2) menambah dan/atau mengurangi jenis kegiatan; </w:t>
      </w:r>
    </w:p>
    <w:p>
      <w:r>
        <w:rPr>
          <w:b w:val="0"/>
        </w:rPr>
        <w:t xml:space="preserve">3) mengubah Kerangka Acuan Kerja sesuai dengan kondisi lapangan; dan/atau </w:t>
      </w:r>
    </w:p>
    <w:p>
      <w:r>
        <w:rPr>
          <w:b w:val="0"/>
        </w:rPr>
        <w:t>4) mengubah jadwal pelaksanaan pekerjaan.</w:t>
      </w:r>
    </w:p>
    <w:p>
      <w:r>
        <w:rPr>
          <w:b w:val="0"/>
        </w:rPr>
        <w:t xml:space="preserve">c. Untuk kepentingan perubahan SPK, Pejabat Penandatangan Kontrak dapat meminta pertimbangan dari Direksi Teknis. </w:t>
      </w:r>
    </w:p>
    <w:p>
      <w:r>
        <w:rPr>
          <w:b w:val="0"/>
        </w:rPr>
        <w:t xml:space="preserve">19.  KEADAAN KAHAR </w:t>
      </w:r>
    </w:p>
    <w:p>
      <w:r>
        <w:rPr>
          <w:b w:val="0"/>
        </w:rPr>
        <w:t xml:space="preserve">a. Dalam hal terjadi keadaan kahar, Pejabat Penandatangan Kontrak atau Penyedia memberitahukan tentang terjadinya Keadaan Kahar kepada salah satu pihak secara tertulis dengan ketentuan: </w:t>
      </w:r>
    </w:p>
    <w:p>
      <w:r>
        <w:rPr>
          <w:b w:val="0"/>
        </w:rPr>
        <w:t xml:space="preserve">1) dalam waktu paling lambat 14 (empat belas) hari kalender sejak menyadari atau seharusnya menyadari atas kejadian atau terjadinya Keadaan Kahar; </w:t>
      </w:r>
    </w:p>
    <w:p>
      <w:r>
        <w:rPr>
          <w:b w:val="0"/>
        </w:rPr>
        <w:t xml:space="preserve">2) menyertakan bukti Keadaan Kahar; dan </w:t>
      </w:r>
    </w:p>
    <w:p>
      <w:r>
        <w:rPr>
          <w:b w:val="0"/>
        </w:rPr>
        <w:t xml:space="preserve">3) menyerahkan hasil identifikasi kewajiban dan kinerja pelaksanaan yang terhambat dan/atau akan terhambat akibat Keadaan Kahar tersebut. </w:t>
      </w:r>
    </w:p>
    <w:p>
      <w:r>
        <w:rPr>
          <w:b w:val="0"/>
        </w:rPr>
        <w:t>b. Dalam Keadaan Kahar, kegagalan salah satu Pihak untuk memenuhi kewajibannya yang ditentukan dalam Kontrak bukan merupakan cidera janji atau wanprestasi apabila telah dilakukan sesuai pada huruf a. Kewajiban yang dimaksud adalah hanya kewajiban dan kinerja pelaksanaan terhadap pekerjaan/bagian pekerjaan yang terdampak dan/atau akan terdampak akibat dari Keadaan Kahar.</w:t>
      </w:r>
    </w:p>
    <w:p>
      <w:r>
        <w:rPr>
          <w:b w:val="0"/>
        </w:rPr>
        <w:t xml:space="preserve">20.  PERISTIWA KOMPENSASI </w:t>
      </w:r>
    </w:p>
    <w:p>
      <w:r>
        <w:rPr>
          <w:b w:val="0"/>
        </w:rPr>
        <w:t xml:space="preserve">a. Peristiwa Kompensasi dapat diberikan kepada Penyedia dalam hal sebagai berikut: </w:t>
      </w:r>
    </w:p>
    <w:p>
      <w:r>
        <w:rPr>
          <w:b w:val="0"/>
        </w:rPr>
        <w:t>1) Pejabat Penandatangan Kontrak mengubah jadwal yang dapat mempengaruhi pelaksanaan pekerjaan;</w:t>
      </w:r>
    </w:p>
    <w:p>
      <w:r>
        <w:rPr>
          <w:b w:val="0"/>
        </w:rPr>
        <w:t xml:space="preserve">2) keterlambatan pembayaran kepada Penyedia; </w:t>
      </w:r>
    </w:p>
    <w:p>
      <w:r>
        <w:rPr>
          <w:b w:val="0"/>
        </w:rPr>
        <w:t xml:space="preserve">3) Pejabat Penandatangan Kontrak tidak memberikan gambar-gambar, Kerangka Acuan Kerja dan/atau instruksi sesuai jadwal yang dibutuhkan; </w:t>
      </w:r>
    </w:p>
    <w:p>
      <w:r>
        <w:rPr>
          <w:b w:val="0"/>
        </w:rPr>
        <w:t xml:space="preserve">4) Penyedia belum bisa masuk ke lokasi sesuai jadwal; </w:t>
      </w:r>
    </w:p>
    <w:p>
      <w:r>
        <w:rPr>
          <w:b w:val="0"/>
        </w:rPr>
        <w:t xml:space="preserve">5) Pejabat Penandatangan Kontrak memerintahkan penundaan pelaksanaan pekerjaan; atau </w:t>
      </w:r>
    </w:p>
    <w:p>
      <w:r>
        <w:rPr>
          <w:b w:val="0"/>
        </w:rPr>
        <w:t>6) Pejabat Penandatangan Kontrak memerintahkan untuk mengatasi kondisi tertentu yang tidak dapat diduga sebelumnya dan disebabkan oleh Pejabat Penandatangan Kontrak .</w:t>
      </w:r>
    </w:p>
    <w:p>
      <w:r>
        <w:rPr>
          <w:b w:val="0"/>
        </w:rPr>
        <w:t xml:space="preserve">b. Jika Peristiwa Kompensasi mengakibatkan pengeluaran tambahan dan/atau keterlambatan penyelesaian pekerjaan maka Pejabat Penandatangan Kontrak berkewajiban untuk membayar ganti rugi dan/atau memberikan perpanjangan waktu penyelesaian pekerjaan. </w:t>
      </w:r>
    </w:p>
    <w:p>
      <w:r>
        <w:rPr>
          <w:b w:val="0"/>
        </w:rPr>
        <w:t xml:space="preserve">c. Ganti rugi hanya dapat dibayarkan jika berdasarkan data penunjang dan perhitungan kompensasi yang diajukan oleh Penyedia kepada Pejabat Penandatangan Kontrak , dapat dibuktikan kerugian nyata akibat Peristiwa Kompensasi. </w:t>
      </w:r>
    </w:p>
    <w:p>
      <w:r>
        <w:rPr>
          <w:b w:val="0"/>
        </w:rPr>
        <w:t xml:space="preserve">d. Perpanjangan waktu penyelesaian pekerjaan hanya dapat diberikan jika berdasarkan data penunjang dan perhitungan kompensasi yang diajukan oleh Penyedia kepada Pejabat Penandatangan Kontrak , dapat dibuktikan perlunya tambahan waktu akibat Peristiwa Kompensasi. </w:t>
      </w:r>
    </w:p>
    <w:p>
      <w:r>
        <w:rPr>
          <w:b w:val="0"/>
        </w:rPr>
        <w:t xml:space="preserve">e. Penyedia tidak berhak atas ganti rugi dan/atau perpanjangan waktu penyelesaian pekerjaan jika Penyedia gagal atau lalai untuk memberikan peringatan dini dalam mengantisipasi atau mengatasi dampak Peristiwa Kompensasi. </w:t>
      </w:r>
    </w:p>
    <w:p>
      <w:r>
        <w:rPr>
          <w:b w:val="0"/>
        </w:rPr>
        <w:t xml:space="preserve">21.  PERPANJANGAN WAKTU </w:t>
      </w:r>
    </w:p>
    <w:p>
      <w:r>
        <w:rPr>
          <w:b w:val="0"/>
        </w:rPr>
        <w:t xml:space="preserve">a.  Jika terjadi Peristiwa Kompensasi sehingga penyelesaian pekerjaan akan melampaui tanggal penyelesaian maka Penyedia berhak untuk meminta perpanjangan tanggal penyelesaian berdasarkan data penunjang. Pejabat Penandatangan Kontrak berdasarkan pertimbangan Pengawas Pekerjaan memperpanjang tanggal penyelesaian pekerjaan secara tertulis. Perpanjangan tanggal penyelesaian harus dilakukan melalui adendum SPK. </w:t>
      </w:r>
    </w:p>
    <w:p>
      <w:r>
        <w:rPr>
          <w:b w:val="0"/>
        </w:rPr>
        <w:t xml:space="preserve">b. Pejabat Penandatangan Kontrak dapat menyetujui perpanjangan waktu pelaksanaan setelah melakukan penelitian terhadap usulan tertulis yang diajukan oleh Penyedia. </w:t>
      </w:r>
    </w:p>
    <w:p>
      <w:r>
        <w:rPr>
          <w:b w:val="0"/>
        </w:rPr>
        <w:t xml:space="preserve">22.  PENGHENTIAN DAN PEMUTUSAN SPK </w:t>
      </w:r>
    </w:p>
    <w:p>
      <w:r>
        <w:rPr>
          <w:b w:val="0"/>
        </w:rPr>
        <w:t xml:space="preserve">a. Penghentian SPK dapat dilakukan karena terjadi Keadaan Kahar. </w:t>
      </w:r>
    </w:p>
    <w:p>
      <w:r>
        <w:rPr>
          <w:b w:val="0"/>
        </w:rPr>
        <w:t xml:space="preserve">b. Dalam hal SPK dihentikan, Pejabat Penandatangan Kontrak wajib membayar kepada Penyedia sesuai dengan prestasi pekerjaan yang telah dicapai, termasuk: </w:t>
      </w:r>
    </w:p>
    <w:p>
      <w:r>
        <w:rPr>
          <w:b w:val="0"/>
        </w:rPr>
        <w:t xml:space="preserve">1) biaya langsung pengadaan bahan dan perlengkapan untuk pekerjaan ini. Bahan dan perlengkapan ini harus diserahkan oleh Penyedia kepada Pejabat Penandatangan Kontrak , dan selanjutnya menjadi hak milik Pejabat Penandatangan Kontrak ; </w:t>
      </w:r>
    </w:p>
    <w:p>
      <w:r>
        <w:rPr>
          <w:b w:val="0"/>
        </w:rPr>
        <w:t xml:space="preserve">2) biaya langsung demobilisasi personel. </w:t>
      </w:r>
    </w:p>
    <w:p>
      <w:r>
        <w:rPr>
          <w:b w:val="0"/>
        </w:rPr>
        <w:t xml:space="preserve">c. Pemutusan SPK dapat dilakukan oleh pihak Pejabat Penandatangan Kontrak atau pihak Penyedia. </w:t>
      </w:r>
    </w:p>
    <w:p>
      <w:r>
        <w:rPr>
          <w:b w:val="0"/>
        </w:rPr>
        <w:t xml:space="preserve">d. Mengesampingkan Pasal 1266 dan 1267 Kitab Undang-Undang Hukum Perdata, Pejabat Penandatangan Kontrak atau Penyedia melalui pemberitahuan tertulis dapat melakukan pemutusan SPK apabila: </w:t>
      </w:r>
    </w:p>
    <w:p>
      <w:r>
        <w:rPr>
          <w:b w:val="0"/>
        </w:rPr>
        <w:t xml:space="preserve">1) Penyedia terbukti melakukan korupsi, kolusi, dan/atau nepotisme, kecurangan dan/atau pemalsuan dalam proses Pengadaan yang diputuskan oleh instansi yang berwenang; </w:t>
      </w:r>
    </w:p>
    <w:p>
      <w:r>
        <w:rPr>
          <w:b w:val="0"/>
        </w:rPr>
        <w:t xml:space="preserve">2) pengaduan tentang penyimpangan prosedur, dugaan korupsi, kolusi, dan/atau nepotisme dan/atau pelanggaran persaingan sehat dalam pelaksanaan pengadaan dinyatakan benar oleh instansi yang berwenang; </w:t>
      </w:r>
    </w:p>
    <w:p>
      <w:r>
        <w:rPr>
          <w:b w:val="0"/>
        </w:rPr>
        <w:t xml:space="preserve">3) Penyedia lalai/cidera janji dalam melaksanakan kewajibannya dan tidak memperbaiki kelalaiannya dalam jangka waktu yang telah ditetapkan; </w:t>
      </w:r>
    </w:p>
    <w:p>
      <w:r>
        <w:rPr>
          <w:b w:val="0"/>
        </w:rPr>
        <w:t>4) Penyedia tanpa persetujuan Pejabat Penandatangan Kontrak , tidak memulai pelaksanaan pekerjaan;</w:t>
      </w:r>
    </w:p>
    <w:p>
      <w:r>
        <w:rPr>
          <w:b w:val="0"/>
        </w:rPr>
        <w:t xml:space="preserve">5) Penyedia menghentikan pekerjaan dan penghentian ini tidak tercantum dalam program mutu serta tanpa persetujuan Pejabat Penandatangan Kontrak ; </w:t>
      </w:r>
    </w:p>
    <w:p>
      <w:r>
        <w:rPr>
          <w:b w:val="0"/>
        </w:rPr>
        <w:t xml:space="preserve">6) Penyedia berada dalam keadaan pailit yang diputuskan oleh pengadilan; </w:t>
      </w:r>
    </w:p>
    <w:p>
      <w:r>
        <w:rPr>
          <w:b w:val="0"/>
        </w:rPr>
        <w:t xml:space="preserve">7) Penyedia gagal memperbaiki kinerja setelah mendapat Surat Peringatan sebanyak 3 (tiga) kali; </w:t>
      </w:r>
    </w:p>
    <w:p>
      <w:r>
        <w:rPr>
          <w:b w:val="0"/>
        </w:rPr>
        <w:t xml:space="preserve">8) Penyedia selama Masa SPK gagal memperbaiki Cacat Mutu dalam jangka waktu yang ditetapkan oleh Pejabat Penandatangan Kontrak ; </w:t>
      </w:r>
    </w:p>
    <w:p>
      <w:r>
        <w:rPr>
          <w:b w:val="0"/>
        </w:rPr>
        <w:t>9) Pejabat Penandatangan Kontrak memerintahkan Penyedia untuk menunda pelaksanaan atau kelanjutan pekerjaan, dan perintah tersebut tidak ditarik selama 28 (dua puluh delapan) hari; atau</w:t>
      </w:r>
    </w:p>
    <w:p>
      <w:r>
        <w:rPr>
          <w:b w:val="0"/>
        </w:rPr>
        <w:t xml:space="preserve">10) Pejabat Penandatangan Kontrak tidak menerbitkan surat perintah pembayaran untuk pembayaran tagihan angsuran sesuai dengan yang disepakati sebagaimana tercantum dalam SPK. </w:t>
      </w:r>
    </w:p>
    <w:p>
      <w:r>
        <w:rPr>
          <w:b w:val="0"/>
        </w:rPr>
        <w:t xml:space="preserve">e. Dalam hal pemutusan SPK dilakukan karena kesalahan Penyedia: </w:t>
      </w:r>
    </w:p>
    <w:p>
      <w:r>
        <w:rPr>
          <w:b w:val="0"/>
        </w:rPr>
        <w:t xml:space="preserve">1) Penyedia membayar denda keterlambatan (apabila ada); dan </w:t>
      </w:r>
    </w:p>
    <w:p>
      <w:r>
        <w:rPr>
          <w:b w:val="0"/>
        </w:rPr>
        <w:t xml:space="preserve">2) Penyedia dikenakan Sanksi Daftar Hitam. </w:t>
      </w:r>
    </w:p>
    <w:p>
      <w:r>
        <w:rPr>
          <w:b w:val="0"/>
        </w:rPr>
        <w:t>f. Dalam hal pemutusan SPK dilakukan karena Pejabat Penandatangan Kontrak terlibat penyimpangan prosedur, melakukan korupsi, kolusi, dan/atau nepotismemater dan/atau pelanggaran persaingan sehat dalam pelaksanaan pengadaan, maka Pejabat Penandatangan Kontrak dikenakan sanksi berdasarkan peraturan perundangundangan.</w:t>
      </w:r>
    </w:p>
    <w:p>
      <w:r>
        <w:rPr>
          <w:b w:val="0"/>
        </w:rPr>
        <w:t xml:space="preserve">23.   PEMBAYARAN </w:t>
      </w:r>
    </w:p>
    <w:p>
      <w:r>
        <w:rPr>
          <w:b w:val="0"/>
        </w:rPr>
        <w:t xml:space="preserve">a. Pembayaran prestasi hasil pekerjaan yang disepakati dilakukan oleh Pejabat Penandatangan Kontrak , dengan ketentuan: </w:t>
      </w:r>
    </w:p>
    <w:p>
      <w:r>
        <w:rPr>
          <w:b w:val="0"/>
        </w:rPr>
        <w:t xml:space="preserve">1) Penyedia telah mengajukan tagihan disertai laporan kemajuan hasil pekerjaan; </w:t>
      </w:r>
    </w:p>
    <w:p>
      <w:r>
        <w:rPr>
          <w:b w:val="0"/>
        </w:rPr>
        <w:t xml:space="preserve">2) pembayaran harus dipotong denda (apabila ada), dan pajak. </w:t>
      </w:r>
    </w:p>
    <w:p>
      <w:r>
        <w:rPr>
          <w:b w:val="0"/>
        </w:rPr>
        <w:t xml:space="preserve">b. Pembayaran terakhir hanya dilakukan setelah pekerjaan selesai dan Berita Acara Serah Terima ditandatangani. </w:t>
      </w:r>
    </w:p>
    <w:p>
      <w:r>
        <w:rPr>
          <w:b w:val="0"/>
        </w:rPr>
        <w:t xml:space="preserve">c. Pejabat Penandatangan Kontrak dalam kurun waktu 7 (tujuh) hari kerja setelah pengajuan permintaan pembayaran dari Penyedia harus sudah mengajukan surat permintaan pembayaran kepada Pejabat Penandatangan Surat Perintah Membayar (PPSPM). </w:t>
      </w:r>
    </w:p>
    <w:p>
      <w:r>
        <w:rPr>
          <w:b w:val="0"/>
        </w:rPr>
        <w:t xml:space="preserve">d. Bila terdapat ketidaksesuaian dalam perhitungan angsuran, tidak akan menjadi alasan untuk menunda pembayaran. Pejabat Penandatangan Kontrak dapat meminta Penyedia untuk menyampaikan perhitungan prestasi sementara dengan mengesampingkan hal-hal yang sedang menjadi perselisihan. </w:t>
      </w:r>
    </w:p>
    <w:p>
      <w:r>
        <w:rPr>
          <w:b w:val="0"/>
        </w:rPr>
        <w:t xml:space="preserve">24.  DENDA </w:t>
      </w:r>
    </w:p>
    <w:p>
      <w:r>
        <w:rPr>
          <w:b w:val="0"/>
        </w:rPr>
        <w:t xml:space="preserve">a. Jika pekerjaan tidak dapat diselesaikan dalam jangka waktu pelaksanaan pekerjaan karena kesalahan atau kelalaian Penyedia maka Penyedia berkewajiban untuk membayar denda kepada Pejabat Penandatangan Kontrak sebesar 1/1000 (satu permil) dari nilai SPK (tidak termasuk PPN) untuk setiap hari keterlambatan. </w:t>
      </w:r>
    </w:p>
    <w:p>
      <w:r>
        <w:rPr>
          <w:b w:val="0"/>
        </w:rPr>
        <w:t xml:space="preserve">b. Pejabat Penandatangan Kontrak mengenakan Denda dengan memotong pembayaran prestasi pekerjaan Penyedia. Pembayaran Denda tidak mengurangi tanggung jawab kontraktual Penyedia. </w:t>
      </w:r>
    </w:p>
    <w:p>
      <w:r>
        <w:rPr>
          <w:b w:val="0"/>
        </w:rPr>
        <w:t xml:space="preserve">25.   PENYELESAIAN PERSELISIHAN </w:t>
      </w:r>
    </w:p>
    <w:p>
      <w:r>
        <w:rPr>
          <w:b w:val="0"/>
        </w:rPr>
        <w:t xml:space="preserve">Pejabat Penandatangan Kontrak dan penyedia berkewajiban untuk berupaya sungguhsungguh menyelesaikan secara damai semua perselisihan yang timbul dari atau berhubungan dengan SPK ini atau interpretasinya selama atau setelah pelaksanaan pekerjaan. Jika perselisihan tidak dapat diselesaikan secara musyawarah maka perselisihan akan diselesaikan melalui Mediasi, Konsiliasi, atau arbitrase. </w:t>
      </w:r>
    </w:p>
    <w:p>
      <w:r>
        <w:rPr>
          <w:b w:val="0"/>
        </w:rPr>
        <w:t xml:space="preserve">26.  LARANGAN PEMBERIAN KOMISI </w:t>
      </w:r>
    </w:p>
    <w:p>
      <w:r>
        <w:rPr>
          <w:b w:val="0"/>
        </w:rPr>
        <w:t>Penyedia menjamin bahwa tidak satu pun personel satuan kerja Pejabat Penandatangan Kontrak telah atau akan menerima komisi atau keuntungan tidak sah lainnya baik langsung maupun tidak langsung dari SPK ini. Penyedia menyetujui bahwa pelanggaran syarat ini merupakan pelanggaran yang mendasar terhadap SPK ini.</w:t>
      </w:r>
    </w:p>
    <w:p>
      <w:r>
        <w:rPr>
          <w:b w:val="0"/>
        </w:rPr>
        <w:t>Pontianak, [tanggal_sppbj]</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Nomor</w:t>
            </w:r>
          </w:p>
        </w:tc>
        <w:tc>
          <w:tcPr>
            <w:tcW w:type="dxa" w:w="2160"/>
          </w:tcPr>
          <w:p>
            <w:r/>
            <w:r>
              <w:rPr>
                <w:b w:val="0"/>
              </w:rPr>
              <w:t>:</w:t>
            </w:r>
          </w:p>
        </w:tc>
        <w:tc>
          <w:tcPr>
            <w:tcW w:type="dxa" w:w="2160"/>
          </w:tcPr>
          <w:p>
            <w:r/>
            <w:r>
              <w:rPr>
                <w:b w:val="0"/>
              </w:rPr>
              <w:t>[nomor_sppbj]</w:t>
            </w:r>
          </w:p>
        </w:tc>
        <w:tc>
          <w:tcPr>
            <w:tcW w:type="dxa" w:w="2160"/>
          </w:tcPr>
          <w:p>
            <w:r/>
            <w:r>
              <w:rPr>
                <w:b w:val="0"/>
              </w:rPr>
              <w:t>[jabatan_wakil_sah] [nama_badan_usaha] Di - Tempat</w:t>
            </w:r>
          </w:p>
        </w:tc>
      </w:tr>
      <w:tr>
        <w:tc>
          <w:tcPr>
            <w:tcW w:type="dxa" w:w="2160"/>
          </w:tcPr>
          <w:p>
            <w:r/>
            <w:r>
              <w:rPr>
                <w:b w:val="0"/>
              </w:rPr>
              <w:t>Sifat</w:t>
            </w:r>
          </w:p>
        </w:tc>
        <w:tc>
          <w:tcPr>
            <w:tcW w:type="dxa" w:w="2160"/>
          </w:tcPr>
          <w:p>
            <w:r/>
            <w:r>
              <w:rPr>
                <w:b w:val="0"/>
              </w:rPr>
              <w:t>:</w:t>
            </w:r>
          </w:p>
        </w:tc>
        <w:tc>
          <w:tcPr>
            <w:tcW w:type="dxa" w:w="2160"/>
          </w:tcPr>
          <w:p>
            <w:r/>
            <w:r>
              <w:rPr>
                <w:b/>
              </w:rPr>
              <w:t>Penting</w:t>
            </w:r>
          </w:p>
        </w:tc>
        <w:tc>
          <w:tcPr>
            <w:tcW w:type="dxa" w:w="2160"/>
          </w:tcPr>
          <w:p>
            <w:r/>
          </w:p>
        </w:tc>
      </w:tr>
      <w:tr>
        <w:tc>
          <w:tcPr>
            <w:tcW w:type="dxa" w:w="2160"/>
          </w:tcPr>
          <w:p>
            <w:r/>
            <w:r>
              <w:rPr>
                <w:b w:val="0"/>
              </w:rPr>
              <w:t>Lampiran</w:t>
            </w:r>
          </w:p>
        </w:tc>
        <w:tc>
          <w:tcPr>
            <w:tcW w:type="dxa" w:w="2160"/>
          </w:tcPr>
          <w:p>
            <w:r/>
            <w:r>
              <w:rPr>
                <w:b w:val="0"/>
              </w:rPr>
              <w:t>:</w:t>
            </w:r>
          </w:p>
        </w:tc>
        <w:tc>
          <w:tcPr>
            <w:tcW w:type="dxa" w:w="2160"/>
          </w:tcPr>
          <w:p>
            <w:r/>
            <w:r>
              <w:rPr>
                <w:b w:val="0"/>
              </w:rPr>
              <w:t>-</w:t>
            </w:r>
          </w:p>
        </w:tc>
        <w:tc>
          <w:tcPr>
            <w:tcW w:type="dxa" w:w="2160"/>
          </w:tcPr>
          <w:p>
            <w:r/>
          </w:p>
        </w:tc>
      </w:tr>
      <w:tr>
        <w:tc>
          <w:tcPr>
            <w:tcW w:type="dxa" w:w="2160"/>
          </w:tcPr>
          <w:p>
            <w:r/>
            <w:r>
              <w:rPr>
                <w:b w:val="0"/>
              </w:rPr>
              <w:t>Perihal</w:t>
            </w:r>
          </w:p>
        </w:tc>
        <w:tc>
          <w:tcPr>
            <w:tcW w:type="dxa" w:w="2160"/>
          </w:tcPr>
          <w:p>
            <w:r/>
            <w:r>
              <w:rPr>
                <w:b w:val="0"/>
              </w:rPr>
              <w:t>:</w:t>
            </w:r>
          </w:p>
        </w:tc>
        <w:tc>
          <w:tcPr>
            <w:tcW w:type="dxa" w:w="2160"/>
          </w:tcPr>
          <w:p>
            <w:r/>
            <w:r>
              <w:rPr>
                <w:b/>
              </w:rPr>
              <w:t xml:space="preserve">Penunjukan  Penyedia  Pekerjaan  </w:t>
            </w:r>
            <w:r>
              <w:rPr>
                <w:b/>
              </w:rPr>
              <w:t>Konsultansi</w:t>
            </w:r>
            <w:r>
              <w:rPr>
                <w:b/>
              </w:rPr>
              <w:t xml:space="preserve">  untuk  Pelaksanaan  Paket</w:t>
            </w:r>
            <w:r>
              <w:rPr>
                <w:b/>
              </w:rPr>
              <w:t xml:space="preserve"> </w:t>
            </w:r>
            <w:r>
              <w:rPr>
                <w:b/>
              </w:rPr>
              <w:t xml:space="preserve">[pekerjaan] </w:t>
            </w:r>
            <w:r>
              <w:rPr>
                <w:b/>
              </w:rPr>
              <w:t>T</w:t>
            </w:r>
            <w:r>
              <w:rPr>
                <w:b/>
              </w:rPr>
              <w:t>ahun Anggaran [tahun_anggaran]</w:t>
            </w:r>
          </w:p>
        </w:tc>
        <w:tc>
          <w:tcPr>
            <w:tcW w:type="dxa" w:w="2160"/>
          </w:tcPr>
          <w:p>
            <w:r/>
          </w:p>
        </w:tc>
      </w:tr>
    </w:tbl>
    <w:p/>
    <w:p>
      <w:r>
        <w:rPr>
          <w:b w:val="0"/>
        </w:rPr>
        <w:t xml:space="preserve">Dengan ini kami beritahukan bahwa penawaran Saudara Nomor : [nomor_spen], tanggal [tanggal_spen] tentang Penawaran Pengadaan Langsung Paket Pekerjaan [pekerjaan] Kegiatan [kegiatan] Sumber Dana  [sumber_dana] Tahun Anggaran [tahun_anggaran] dengan hasil  negosiasi  harga  sebesar  </w:t>
      </w:r>
      <w:r>
        <w:rPr>
          <w:b/>
        </w:rPr>
        <w:t>Rp.</w:t>
      </w:r>
      <w:r>
        <w:rPr>
          <w:b/>
        </w:rPr>
        <w:t xml:space="preserve"> </w:t>
      </w:r>
      <w:r>
        <w:rPr>
          <w:b/>
        </w:rPr>
        <w:t xml:space="preserve">[harga_kontrak] </w:t>
      </w:r>
      <w:r>
        <w:rPr>
          <w:b/>
        </w:rPr>
        <w:t>([terbilang_</w:t>
      </w:r>
      <w:r>
        <w:rPr>
          <w:b/>
        </w:rPr>
        <w:t>harga</w:t>
      </w:r>
      <w:r>
        <w:rPr>
          <w:b/>
        </w:rPr>
        <w:t>_kontrak] Rupiah</w:t>
      </w:r>
      <w:r>
        <w:rPr>
          <w:b/>
        </w:rPr>
        <w:t>)</w:t>
      </w:r>
      <w:r>
        <w:rPr>
          <w:b/>
        </w:rPr>
        <w:t xml:space="preserve"> </w:t>
      </w:r>
      <w:r>
        <w:rPr>
          <w:b w:val="0"/>
        </w:rPr>
        <w:t xml:space="preserve">kami nyatakan diterima/disetujui.  </w:t>
      </w:r>
    </w:p>
    <w:p>
      <w:r>
        <w:rPr>
          <w:b w:val="0"/>
        </w:rPr>
        <w:t>Sebagai tindak lanjut dari Surat Penunjukan Penyedia Barang/Jasa (SPPBJ) ini Saudara diharuskan menandatangani SPK paling lambat 14 (empat belas) hari kerja setelah diterbitkannya SPPBJ. Kegagalan Saudara untuk menerima penunjukan ini yang disusun berdasarkan evaluasi terhadap penawaran Saudara, akan dikenakan sanksi sesuai ketentuan dalam Peraturan  Perundangan terkait tentang Pengadaan Barang/Jasa Pemerintah  beserta petunjuk teknisnya.</w:t>
      </w:r>
    </w:p>
    <w:p>
      <w:r>
        <w:rPr>
          <w:b w:val="0"/>
        </w:rPr>
        <w:t>Demikian Surat Penunjukan ini disampaikan dan dilaksanan sebagaimana mestinya.</w:t>
      </w:r>
    </w:p>
    <w:p>
      <w:r>
        <w:rPr>
          <w:b w:val="0"/>
        </w:rPr>
        <w:t>Pejabat Pembuat Komitmen</w:t>
      </w:r>
    </w:p>
    <w:p>
      <w:r>
        <w:rPr>
          <w:b w:val="0"/>
        </w:rPr>
        <w:t>[nama_instansi]</w:t>
      </w:r>
    </w:p>
    <w:p>
      <w:r>
        <w:rPr>
          <w:b w:val="0"/>
        </w:rPr>
        <w:t>Tahun Anggaran [tahun_anggaran]</w:t>
      </w:r>
    </w:p>
    <w:p>
      <w:r>
        <w:rPr>
          <w:b/>
        </w:rPr>
        <w:t>[nama_ppk]</w:t>
      </w:r>
    </w:p>
    <w:p>
      <w:r>
        <w:rPr>
          <w:b w:val="0"/>
        </w:rPr>
        <w:t>NIP. [nip_ppk]</w:t>
      </w:r>
    </w:p>
    <w:p>
      <w:r>
        <w:rPr>
          <w:b/>
        </w:rPr>
        <w:t>*Tembusan:  Disampaikan Kepada Yth.</w:t>
      </w:r>
      <w:r>
        <w:rPr>
          <w:b w:val="0"/>
        </w:rPr>
        <w:t>*</w:t>
      </w:r>
    </w:p>
    <w:p>
      <w:r>
        <w:rPr>
          <w:b w:val="0"/>
        </w:rPr>
        <w:t xml:space="preserve">- *Inspektorat </w:t>
      </w:r>
      <w:r>
        <w:rPr>
          <w:b/>
        </w:rPr>
        <w:t>Provinsi Kalimantan Barat</w:t>
      </w:r>
      <w:r>
        <w:rPr>
          <w:b w:val="0"/>
        </w:rPr>
        <w:t xml:space="preserve"> (Selaku APIP)*</w:t>
      </w:r>
    </w:p>
    <w:p>
      <w:r>
        <w:rPr>
          <w:b w:val="0"/>
        </w:rPr>
        <w:t xml:space="preserve">- *Pejabat Pengadaan Barang/Jasa Tahun </w:t>
      </w:r>
      <w:r>
        <w:rPr>
          <w:b/>
        </w:rPr>
        <w:t>[tahun_anggaran]</w:t>
      </w:r>
      <w:r>
        <w:rPr>
          <w:b w:val="0"/>
        </w:rPr>
        <w:t xml:space="preserve"> </w:t>
      </w:r>
      <w:r>
        <w:rPr>
          <w:b/>
        </w:rPr>
        <w:t>[nama_instansi]</w:t>
      </w:r>
      <w:r>
        <w:rPr>
          <w:b w:val="0"/>
        </w:rPr>
        <w:t xml:space="preserve"> Bidang Kawasan Permukiman*</w:t>
      </w:r>
    </w:p>
    <w:p>
      <w:r>
        <w:rPr>
          <w:b w:val="0"/>
        </w:rPr>
        <w:t xml:space="preserve">- *Arsip*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p>
        </w:tc>
        <w:tc>
          <w:tcPr>
            <w:tcW w:type="dxa" w:w="1728"/>
          </w:tcPr>
          <w:p>
            <w:r/>
          </w:p>
        </w:tc>
        <w:tc>
          <w:tcPr>
            <w:tcW w:type="dxa" w:w="1728"/>
          </w:tcPr>
          <w:p>
            <w:r/>
          </w:p>
        </w:tc>
        <w:tc>
          <w:tcPr>
            <w:tcW w:type="dxa" w:w="1728"/>
          </w:tcPr>
          <w:p>
            <w:r/>
            <w:r>
              <w:rPr>
                <w:b w:val="0"/>
              </w:rPr>
              <w:t>Pontianak,  [tanggal_lpl]</w:t>
            </w:r>
          </w:p>
        </w:tc>
        <w:tc>
          <w:tcPr>
            <w:tcW w:type="dxa" w:w="1728"/>
          </w:tcPr>
          <w:p>
            <w:r/>
          </w:p>
        </w:tc>
      </w:tr>
      <w:tr>
        <w:tc>
          <w:tcPr>
            <w:tcW w:type="dxa" w:w="1728"/>
          </w:tcPr>
          <w:p>
            <w:r/>
            <w:r>
              <w:rPr>
                <w:b w:val="0"/>
              </w:rPr>
              <w:t>Nomor</w:t>
            </w:r>
          </w:p>
        </w:tc>
        <w:tc>
          <w:tcPr>
            <w:tcW w:type="dxa" w:w="1728"/>
          </w:tcPr>
          <w:p>
            <w:r/>
            <w:r>
              <w:rPr>
                <w:b w:val="0"/>
              </w:rPr>
              <w:t>:</w:t>
            </w:r>
          </w:p>
        </w:tc>
        <w:tc>
          <w:tcPr>
            <w:tcW w:type="dxa" w:w="1728"/>
          </w:tcPr>
          <w:p>
            <w:r/>
            <w:r>
              <w:rPr>
                <w:b w:val="0"/>
              </w:rPr>
              <w:t>[nomor_lpl]</w:t>
            </w:r>
          </w:p>
        </w:tc>
        <w:tc>
          <w:tcPr>
            <w:tcW w:type="dxa" w:w="1728"/>
          </w:tcPr>
          <w:p>
            <w:r/>
            <w:r>
              <w:rPr>
                <w:b w:val="0"/>
              </w:rPr>
              <w:t>Yth.</w:t>
            </w:r>
          </w:p>
        </w:tc>
        <w:tc>
          <w:tcPr>
            <w:tcW w:type="dxa" w:w="1728"/>
          </w:tcPr>
          <w:p>
            <w:r/>
            <w:r>
              <w:rPr>
                <w:b w:val="0"/>
              </w:rPr>
              <w:t>Pejabat Pembuat Komitmen [nama_instansi] Di – Tempat</w:t>
            </w:r>
          </w:p>
        </w:tc>
      </w:tr>
      <w:tr>
        <w:tc>
          <w:tcPr>
            <w:tcW w:type="dxa" w:w="1728"/>
          </w:tcPr>
          <w:p>
            <w:r/>
            <w:r>
              <w:rPr>
                <w:b w:val="0"/>
              </w:rPr>
              <w:t>Lampiran</w:t>
            </w:r>
          </w:p>
        </w:tc>
        <w:tc>
          <w:tcPr>
            <w:tcW w:type="dxa" w:w="1728"/>
          </w:tcPr>
          <w:p>
            <w:r/>
            <w:r>
              <w:rPr>
                <w:b w:val="0"/>
              </w:rPr>
              <w:t>:</w:t>
            </w:r>
          </w:p>
        </w:tc>
        <w:tc>
          <w:tcPr>
            <w:tcW w:type="dxa" w:w="1728"/>
          </w:tcPr>
          <w:p>
            <w:r/>
            <w:r>
              <w:rPr>
                <w:b w:val="0"/>
              </w:rPr>
              <w:t>1 berkas</w:t>
            </w:r>
          </w:p>
        </w:tc>
        <w:tc>
          <w:tcPr>
            <w:tcW w:type="dxa" w:w="1728"/>
          </w:tcPr>
          <w:p>
            <w:r/>
          </w:p>
        </w:tc>
        <w:tc>
          <w:tcPr>
            <w:tcW w:type="dxa" w:w="1728"/>
          </w:tcPr>
          <w:p>
            <w:r/>
          </w:p>
        </w:tc>
      </w:tr>
      <w:tr>
        <w:tc>
          <w:tcPr>
            <w:tcW w:type="dxa" w:w="1728"/>
          </w:tcPr>
          <w:p>
            <w:r/>
            <w:r>
              <w:rPr>
                <w:b w:val="0"/>
              </w:rPr>
              <w:t>Perihal</w:t>
            </w:r>
          </w:p>
        </w:tc>
        <w:tc>
          <w:tcPr>
            <w:tcW w:type="dxa" w:w="1728"/>
          </w:tcPr>
          <w:p>
            <w:r/>
            <w:r>
              <w:rPr>
                <w:b w:val="0"/>
              </w:rPr>
              <w:t>:</w:t>
            </w:r>
          </w:p>
        </w:tc>
        <w:tc>
          <w:tcPr>
            <w:tcW w:type="dxa" w:w="1728"/>
          </w:tcPr>
          <w:p>
            <w:r/>
            <w:r>
              <w:rPr>
                <w:b/>
              </w:rPr>
              <w:t xml:space="preserve">Laporan Penyampaian </w:t>
            </w:r>
            <w:r>
              <w:rPr>
                <w:b/>
              </w:rPr>
              <w:t>Berita Acara Hasil Pengadaan Langsung (</w:t>
            </w:r>
            <w:r>
              <w:rPr>
                <w:b/>
              </w:rPr>
              <w:t>BAHPL</w:t>
            </w:r>
            <w:r>
              <w:rPr>
                <w:b/>
              </w:rPr>
              <w:t>)</w:t>
            </w:r>
          </w:p>
        </w:tc>
        <w:tc>
          <w:tcPr>
            <w:tcW w:type="dxa" w:w="1728"/>
          </w:tcPr>
          <w:p>
            <w:r/>
          </w:p>
        </w:tc>
        <w:tc>
          <w:tcPr>
            <w:tcW w:type="dxa" w:w="1728"/>
          </w:tcPr>
          <w:p>
            <w:r/>
          </w:p>
        </w:tc>
      </w:tr>
    </w:tbl>
    <w:p/>
    <w:p>
      <w:r>
        <w:rPr>
          <w:b w:val="0"/>
        </w:rPr>
        <w:tab/>
        <w:t xml:space="preserve">Sehubungan Proses Pengadaan Langsung pada paket Pekerjaan </w:t>
      </w:r>
      <w:r>
        <w:rPr>
          <w:b/>
        </w:rPr>
        <w:t>[pekerjaan]</w:t>
      </w:r>
      <w:r>
        <w:rPr>
          <w:b w:val="0"/>
        </w:rPr>
        <w:t xml:space="preserve"> Kegiatan </w:t>
      </w:r>
      <w:r>
        <w:rPr>
          <w:b/>
        </w:rPr>
        <w:t>[kegiatan]</w:t>
      </w:r>
      <w:r>
        <w:rPr>
          <w:b w:val="0"/>
        </w:rPr>
        <w:t xml:space="preserve"> Sumber Dana </w:t>
      </w:r>
      <w:r>
        <w:rPr>
          <w:b/>
        </w:rPr>
        <w:t>[sumber_dana]</w:t>
      </w:r>
      <w:r>
        <w:rPr>
          <w:b/>
        </w:rPr>
        <w:t xml:space="preserve"> </w:t>
      </w:r>
      <w:r>
        <w:rPr>
          <w:b w:val="0"/>
        </w:rPr>
        <w:t>Tahun Anggaran [tahun_anggaran] yang telah selesai dilaksanakan berdasarkan dengan ketentuan yang tercantum dalam dokumen pengadaan serta Peraturan Presiden Nomor : 12 Tahun 2021 Tentang Pengadaan Barang / Jasa Pemerintah dan Peraturan Lembaga LKPP Nomor : 12 Tahun 2021 Tentang Standar dan Pedoman Pengadaan Jasa Konstruksi Melalui Penyedia bersama ini kami sampaikan Berita Acara Hasil Pengadaan Langsung (BAHPL) Nomor : [nomor_bahpl] (terlampir) dan memberitahukan kepada Pejabat Pembuat Komitmen (PPKom) bahwa Calon Penyedia yang ditetapkan dan diumumkan sebagai pemenang pada paket pekerjaan ini adalah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w:t>
            </w:r>
          </w:p>
        </w:tc>
        <w:tc>
          <w:tcPr>
            <w:tcW w:type="dxa" w:w="2160"/>
          </w:tcPr>
          <w:p>
            <w:r/>
            <w:r>
              <w:rPr>
                <w:b w:val="0"/>
              </w:rPr>
              <w:t>Nama Perusahaan</w:t>
            </w:r>
          </w:p>
        </w:tc>
        <w:tc>
          <w:tcPr>
            <w:tcW w:type="dxa" w:w="2160"/>
          </w:tcPr>
          <w:p>
            <w:r/>
            <w:r>
              <w:rPr>
                <w:b w:val="0"/>
              </w:rPr>
              <w:t>:</w:t>
            </w:r>
          </w:p>
        </w:tc>
        <w:tc>
          <w:tcPr>
            <w:tcW w:type="dxa" w:w="2160"/>
          </w:tcPr>
          <w:p>
            <w:r/>
            <w:r>
              <w:rPr>
                <w:b/>
              </w:rPr>
              <w:t>[nama_badan_usaha]</w:t>
            </w:r>
          </w:p>
        </w:tc>
      </w:tr>
      <w:tr>
        <w:tc>
          <w:tcPr>
            <w:tcW w:type="dxa" w:w="2160"/>
          </w:tcPr>
          <w:p>
            <w:r/>
            <w:r>
              <w:rPr>
                <w:b w:val="0"/>
              </w:rPr>
              <w:t>•</w:t>
            </w:r>
          </w:p>
        </w:tc>
        <w:tc>
          <w:tcPr>
            <w:tcW w:type="dxa" w:w="2160"/>
          </w:tcPr>
          <w:p>
            <w:r/>
            <w:r>
              <w:rPr>
                <w:b w:val="0"/>
              </w:rPr>
              <w:t>A l a m a t</w:t>
            </w:r>
          </w:p>
        </w:tc>
        <w:tc>
          <w:tcPr>
            <w:tcW w:type="dxa" w:w="2160"/>
          </w:tcPr>
          <w:p>
            <w:r/>
            <w:r>
              <w:rPr>
                <w:b w:val="0"/>
              </w:rPr>
              <w:t>:</w:t>
            </w:r>
          </w:p>
        </w:tc>
        <w:tc>
          <w:tcPr>
            <w:tcW w:type="dxa" w:w="2160"/>
          </w:tcPr>
          <w:p>
            <w:r/>
            <w:r>
              <w:rPr>
                <w:b w:val="0"/>
              </w:rPr>
              <w:t>[alamat_badan_usaha]</w:t>
            </w:r>
          </w:p>
        </w:tc>
      </w:tr>
      <w:tr>
        <w:tc>
          <w:tcPr>
            <w:tcW w:type="dxa" w:w="2160"/>
          </w:tcPr>
          <w:p>
            <w:r/>
            <w:r>
              <w:rPr>
                <w:b w:val="0"/>
              </w:rPr>
              <w:t>•</w:t>
            </w:r>
          </w:p>
        </w:tc>
        <w:tc>
          <w:tcPr>
            <w:tcW w:type="dxa" w:w="2160"/>
          </w:tcPr>
          <w:p>
            <w:r/>
            <w:r>
              <w:rPr>
                <w:b w:val="0"/>
              </w:rPr>
              <w:t>NPWP</w:t>
            </w:r>
          </w:p>
        </w:tc>
        <w:tc>
          <w:tcPr>
            <w:tcW w:type="dxa" w:w="2160"/>
          </w:tcPr>
          <w:p>
            <w:r/>
            <w:r>
              <w:rPr>
                <w:b w:val="0"/>
              </w:rPr>
              <w:t>:</w:t>
            </w:r>
          </w:p>
        </w:tc>
        <w:tc>
          <w:tcPr>
            <w:tcW w:type="dxa" w:w="2160"/>
          </w:tcPr>
          <w:p>
            <w:r/>
            <w:r>
              <w:rPr>
                <w:b w:val="0"/>
              </w:rPr>
              <w:t>[npwp_badan_usaha]</w:t>
            </w:r>
          </w:p>
        </w:tc>
      </w:tr>
      <w:tr>
        <w:tc>
          <w:tcPr>
            <w:tcW w:type="dxa" w:w="2160"/>
          </w:tcPr>
          <w:p>
            <w:r/>
            <w:r>
              <w:rPr>
                <w:b w:val="0"/>
              </w:rPr>
              <w:t>•</w:t>
            </w:r>
          </w:p>
        </w:tc>
        <w:tc>
          <w:tcPr>
            <w:tcW w:type="dxa" w:w="2160"/>
          </w:tcPr>
          <w:p>
            <w:r/>
            <w:r>
              <w:rPr>
                <w:b w:val="0"/>
              </w:rPr>
              <w:t>Nama  [jabatan_wakil_sah]</w:t>
            </w:r>
          </w:p>
        </w:tc>
        <w:tc>
          <w:tcPr>
            <w:tcW w:type="dxa" w:w="2160"/>
          </w:tcPr>
          <w:p>
            <w:r/>
            <w:r>
              <w:rPr>
                <w:b w:val="0"/>
              </w:rPr>
              <w:t>:</w:t>
            </w:r>
          </w:p>
        </w:tc>
        <w:tc>
          <w:tcPr>
            <w:tcW w:type="dxa" w:w="2160"/>
          </w:tcPr>
          <w:p>
            <w:r/>
            <w:r>
              <w:rPr>
                <w:b/>
              </w:rPr>
              <w:t>[nama_wakil_sah]</w:t>
            </w:r>
          </w:p>
        </w:tc>
      </w:tr>
      <w:tr>
        <w:tc>
          <w:tcPr>
            <w:tcW w:type="dxa" w:w="2160"/>
          </w:tcPr>
          <w:p>
            <w:r/>
            <w:r>
              <w:rPr>
                <w:b w:val="0"/>
              </w:rPr>
              <w:t>•</w:t>
            </w:r>
          </w:p>
        </w:tc>
        <w:tc>
          <w:tcPr>
            <w:tcW w:type="dxa" w:w="2160"/>
          </w:tcPr>
          <w:p>
            <w:r/>
            <w:r>
              <w:rPr>
                <w:b w:val="0"/>
              </w:rPr>
              <w:t>Hasil Negosiasi Harga</w:t>
            </w:r>
          </w:p>
        </w:tc>
        <w:tc>
          <w:tcPr>
            <w:tcW w:type="dxa" w:w="2160"/>
          </w:tcPr>
          <w:p>
            <w:r/>
            <w:r>
              <w:rPr>
                <w:b w:val="0"/>
              </w:rPr>
              <w:t>:</w:t>
            </w:r>
          </w:p>
        </w:tc>
        <w:tc>
          <w:tcPr>
            <w:tcW w:type="dxa" w:w="2160"/>
          </w:tcPr>
          <w:p>
            <w:r/>
            <w:r>
              <w:rPr>
                <w:b/>
              </w:rPr>
              <w:t>Rp.</w:t>
            </w:r>
            <w:r>
              <w:rPr>
                <w:b/>
              </w:rPr>
              <w:t xml:space="preserve"> </w:t>
            </w:r>
            <w:r>
              <w:rPr>
                <w:b/>
              </w:rPr>
              <w:t>[harga_kontrak]</w:t>
            </w:r>
            <w:r>
              <w:rPr>
                <w:b/>
              </w:rPr>
              <w:t xml:space="preserve"> (</w:t>
            </w:r>
            <w:r>
              <w:rPr>
                <w:b/>
              </w:rPr>
              <w:t>[terbilang_harga_kontrak]</w:t>
            </w:r>
            <w:r>
              <w:rPr>
                <w:b/>
              </w:rPr>
              <w:t xml:space="preserve"> Rupiah</w:t>
            </w:r>
            <w:r>
              <w:rPr>
                <w:b/>
              </w:rPr>
              <w:t>)</w:t>
            </w:r>
            <w:r>
              <w:rPr>
                <w:b/>
              </w:rPr>
              <w:t xml:space="preserve"> </w:t>
            </w:r>
            <w:r>
              <w:rPr>
                <w:b w:val="0"/>
              </w:rPr>
              <w:t xml:space="preserve"> termasuk PPN 11%</w:t>
            </w:r>
          </w:p>
        </w:tc>
      </w:tr>
    </w:tbl>
    <w:p/>
    <w:p>
      <w:r>
        <w:rPr>
          <w:b w:val="0"/>
        </w:rPr>
        <w:t>Demikian disampaikan Laporan Penyampaian Berita Acara Hasil Pengadaan Langsung (BAHPL) beserta Dokumen Penawaran dan lampiran-lampiran data kualifikasi Penyedia (Terlampir)  untuk menjadi bahan pertimbangan kepada Pejabat Pembuat Komitmen (PPKom) untuk proses selanjutnya yaitu Penandatanganan SPK/KONTRAK. Atas perhatiannya diucapkan terima kasih.</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BERITA ACARA HASIL PENGADAAN LANGSUNG</w:t>
      </w:r>
    </w:p>
    <w:p>
      <w:r>
        <w:rPr>
          <w:b w:val="0"/>
        </w:rPr>
        <w:t>Nomor : [nomor_bahpl]</w:t>
      </w:r>
    </w:p>
    <w:p>
      <w:r>
        <w:rPr>
          <w:b w:val="0"/>
        </w:rPr>
        <w:t xml:space="preserve">Pada hari ini </w:t>
      </w:r>
      <w:r>
        <w:rPr>
          <w:b/>
        </w:rPr>
        <w:t>[terbilang_hari_bahpl]</w:t>
      </w:r>
      <w:r>
        <w:rPr>
          <w:b w:val="0"/>
        </w:rPr>
        <w:t xml:space="preserve"> tanggal </w:t>
      </w:r>
      <w:r>
        <w:rPr>
          <w:b/>
        </w:rPr>
        <w:t>[terbilang</w:t>
      </w:r>
      <w:r>
        <w:rPr>
          <w:b/>
        </w:rPr>
        <w:t>_tanggal_</w:t>
      </w:r>
      <w:r>
        <w:rPr>
          <w:b/>
        </w:rPr>
        <w:t>bahpl]</w:t>
      </w:r>
      <w:r>
        <w:rPr>
          <w:b/>
        </w:rPr>
        <w:t xml:space="preserve"> </w:t>
      </w:r>
      <w:r>
        <w:rPr>
          <w:b w:val="0"/>
        </w:rPr>
        <w:t xml:space="preserve">bulan </w:t>
      </w:r>
      <w:r>
        <w:rPr>
          <w:b/>
        </w:rPr>
        <w:t>[</w:t>
      </w:r>
      <w:r>
        <w:rPr>
          <w:b/>
        </w:rPr>
        <w:t>terbilang_bulan_</w:t>
      </w:r>
      <w:r>
        <w:rPr>
          <w:b/>
        </w:rPr>
        <w:t>bahpl]</w:t>
      </w:r>
      <w:r>
        <w:rPr>
          <w:b/>
        </w:rPr>
        <w:t xml:space="preserve"> </w:t>
      </w:r>
      <w:r>
        <w:rPr>
          <w:b w:val="0"/>
        </w:rPr>
        <w:t xml:space="preserve">tahun </w:t>
      </w:r>
      <w:r>
        <w:rPr>
          <w:b/>
        </w:rPr>
        <w:t>[terbilang_tahun_anggaran</w:t>
      </w:r>
      <w:r>
        <w:rPr>
          <w:b/>
        </w:rPr>
        <w:t>]</w:t>
      </w:r>
      <w:r>
        <w:rPr>
          <w:b w:val="0"/>
        </w:rPr>
        <w:t xml:space="preserve">, saya yang bertanda tangan dibawah ini : </w:t>
      </w:r>
      <w:r>
        <w:rPr>
          <w:b/>
        </w:rPr>
        <w:t>[nama_pp]</w:t>
      </w:r>
      <w:r>
        <w:rPr>
          <w:b/>
        </w:rPr>
        <w:t xml:space="preserve"> </w:t>
      </w:r>
      <w:r>
        <w:rPr>
          <w:b w:val="0"/>
        </w:rPr>
        <w:t xml:space="preserve">selaku Pejabat Pengadaan Barang/Jasa Tahun pada [tahun_anggaran] [nama_instansi] yang dibentuk berdasarkan Surat Keputusan [pejabat_skpp], [instansi_skpp] Nomor : [nomor_skpp], Tanggal [tanggal_skpp] telah melakukan </w:t>
      </w:r>
      <w:r>
        <w:rPr>
          <w:b/>
        </w:rPr>
        <w:t xml:space="preserve">Proses Pengadaan Langsung </w:t>
      </w:r>
      <w:r>
        <w:rPr>
          <w:b w:val="0"/>
        </w:rPr>
        <w:t xml:space="preserve">dengan ketentuan yang tercantum dalam dokumen pengadaan serta ketentuan Peraturan Presiden Nomor : 12 Tahun 2021 Tentang Pengadaan Barang / Jasa Pemerintah dan Peraturan LKPP Nomor : 12 Tahun 2021 Tentang Standar dan Pedoman Pengadaan Jasa Konstruksi Melalui Penyedia untuk : </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HPS</w:t>
            </w:r>
          </w:p>
        </w:tc>
        <w:tc>
          <w:tcPr>
            <w:tcW w:type="dxa" w:w="2880"/>
          </w:tcPr>
          <w:p>
            <w:r/>
            <w:r>
              <w:rPr>
                <w:b w:val="0"/>
              </w:rPr>
              <w:t>:</w:t>
            </w:r>
          </w:p>
        </w:tc>
        <w:tc>
          <w:tcPr>
            <w:tcW w:type="dxa" w:w="2880"/>
          </w:tcPr>
          <w:p>
            <w:r/>
            <w:r>
              <w:rPr>
                <w:b w:val="0"/>
              </w:rPr>
              <w:t>Rp. [total_hps]</w:t>
            </w:r>
          </w:p>
        </w:tc>
      </w:tr>
      <w:tr>
        <w:tc>
          <w:tcPr>
            <w:tcW w:type="dxa" w:w="2880"/>
          </w:tcPr>
          <w:p>
            <w:r/>
            <w:r>
              <w:rPr>
                <w:b w:val="0"/>
              </w:rPr>
              <w:t>Jangka Waktu Pelaksanaan</w:t>
            </w:r>
          </w:p>
        </w:tc>
        <w:tc>
          <w:tcPr>
            <w:tcW w:type="dxa" w:w="2880"/>
          </w:tcPr>
          <w:p>
            <w:r/>
            <w:r>
              <w:rPr>
                <w:b w:val="0"/>
              </w:rPr>
              <w:t>:</w:t>
            </w:r>
          </w:p>
        </w:tc>
        <w:tc>
          <w:tcPr>
            <w:tcW w:type="dxa" w:w="2880"/>
          </w:tcPr>
          <w:p>
            <w:r/>
            <w:r>
              <w:rPr>
                <w:b w:val="0"/>
              </w:rPr>
              <w:t>[masa_pelaksanaan] ([terbilang_masa_pelaksanaan]) Hari Kalender</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Dengan Tahapan dan hasil sebagai berikut : </w:t>
      </w:r>
    </w:p>
    <w:p>
      <w:r>
        <w:rPr>
          <w:b w:val="0"/>
        </w:rPr>
        <w:t xml:space="preserve">- Telah mengundang perusahaan berdasarkan Surat Undangan Nomor : [nomor_sup], tanggal [tanggal_sup] untuk mengikuti pengadaan langsung yaitu :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w:t>
            </w:r>
          </w:p>
        </w:tc>
        <w:tc>
          <w:tcPr>
            <w:tcW w:type="dxa" w:w="2160"/>
          </w:tcPr>
          <w:p>
            <w:r/>
            <w:r>
              <w:rPr>
                <w:b w:val="0"/>
              </w:rPr>
              <w:t>Nama Perusahaan</w:t>
            </w:r>
          </w:p>
        </w:tc>
        <w:tc>
          <w:tcPr>
            <w:tcW w:type="dxa" w:w="2160"/>
          </w:tcPr>
          <w:p>
            <w:r/>
            <w:r>
              <w:rPr>
                <w:b w:val="0"/>
              </w:rPr>
              <w:t>:</w:t>
            </w:r>
          </w:p>
        </w:tc>
        <w:tc>
          <w:tcPr>
            <w:tcW w:type="dxa" w:w="2160"/>
          </w:tcPr>
          <w:p>
            <w:r/>
            <w:r>
              <w:rPr>
                <w:b/>
              </w:rPr>
              <w:t>[nama_badan_usaha]</w:t>
            </w:r>
          </w:p>
        </w:tc>
      </w:tr>
      <w:tr>
        <w:tc>
          <w:tcPr>
            <w:tcW w:type="dxa" w:w="2160"/>
          </w:tcPr>
          <w:p>
            <w:r/>
            <w:r>
              <w:rPr>
                <w:b w:val="0"/>
              </w:rPr>
              <w:t>•</w:t>
            </w:r>
          </w:p>
        </w:tc>
        <w:tc>
          <w:tcPr>
            <w:tcW w:type="dxa" w:w="2160"/>
          </w:tcPr>
          <w:p>
            <w:r/>
            <w:r>
              <w:rPr>
                <w:b w:val="0"/>
              </w:rPr>
              <w:t>A l a m a t</w:t>
            </w:r>
          </w:p>
        </w:tc>
        <w:tc>
          <w:tcPr>
            <w:tcW w:type="dxa" w:w="2160"/>
          </w:tcPr>
          <w:p>
            <w:r/>
            <w:r>
              <w:rPr>
                <w:b w:val="0"/>
              </w:rPr>
              <w:t>:</w:t>
            </w:r>
          </w:p>
        </w:tc>
        <w:tc>
          <w:tcPr>
            <w:tcW w:type="dxa" w:w="2160"/>
          </w:tcPr>
          <w:p>
            <w:r/>
            <w:r>
              <w:rPr>
                <w:b/>
              </w:rPr>
              <w:t>[alamat_badan_usaha]</w:t>
            </w:r>
          </w:p>
        </w:tc>
      </w:tr>
      <w:tr>
        <w:tc>
          <w:tcPr>
            <w:tcW w:type="dxa" w:w="2160"/>
          </w:tcPr>
          <w:p>
            <w:r/>
            <w:r>
              <w:rPr>
                <w:b w:val="0"/>
              </w:rPr>
              <w:t>•</w:t>
            </w:r>
          </w:p>
        </w:tc>
        <w:tc>
          <w:tcPr>
            <w:tcW w:type="dxa" w:w="2160"/>
          </w:tcPr>
          <w:p>
            <w:r/>
            <w:r>
              <w:rPr>
                <w:b w:val="0"/>
              </w:rPr>
              <w:t>Nama  [jabatan_wakil_sah]</w:t>
            </w:r>
          </w:p>
        </w:tc>
        <w:tc>
          <w:tcPr>
            <w:tcW w:type="dxa" w:w="2160"/>
          </w:tcPr>
          <w:p>
            <w:r/>
            <w:r>
              <w:rPr>
                <w:b w:val="0"/>
              </w:rPr>
              <w:t>:</w:t>
            </w:r>
          </w:p>
        </w:tc>
        <w:tc>
          <w:tcPr>
            <w:tcW w:type="dxa" w:w="2160"/>
          </w:tcPr>
          <w:p>
            <w:r/>
            <w:r>
              <w:rPr>
                <w:b/>
              </w:rPr>
              <w:t>[nama_wakil_sah]</w:t>
            </w:r>
          </w:p>
        </w:tc>
      </w:tr>
    </w:tbl>
    <w:p/>
    <w:p>
      <w:r>
        <w:rPr>
          <w:b w:val="0"/>
        </w:rPr>
        <w:t>- Telah melakukan Pemasukan, Pembukaan Dokumen Penawaran dan Koreksi Aritmatik dengan hasil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val="0"/>
              </w:rPr>
              <w:t>NO</w:t>
            </w:r>
          </w:p>
        </w:tc>
        <w:tc>
          <w:tcPr>
            <w:tcW w:type="dxa" w:w="1728"/>
          </w:tcPr>
          <w:p>
            <w:r/>
            <w:r>
              <w:rPr>
                <w:b w:val="0"/>
              </w:rPr>
              <w:t>NAMA PERUSAHAAN</w:t>
            </w:r>
          </w:p>
        </w:tc>
        <w:tc>
          <w:tcPr>
            <w:tcW w:type="dxa" w:w="1728"/>
          </w:tcPr>
          <w:p>
            <w:r/>
            <w:r>
              <w:rPr>
                <w:b w:val="0"/>
              </w:rPr>
              <w:t>DOKUMEN PENAWARAN</w:t>
            </w:r>
          </w:p>
        </w:tc>
        <w:tc>
          <w:tcPr>
            <w:tcW w:type="dxa" w:w="1728"/>
          </w:tcPr>
          <w:p>
            <w:r/>
            <w:r>
              <w:rPr>
                <w:b w:val="0"/>
              </w:rPr>
              <w:t>NILAI PENAWARAN</w:t>
            </w:r>
          </w:p>
        </w:tc>
        <w:tc>
          <w:tcPr>
            <w:tcW w:type="dxa" w:w="1728"/>
          </w:tcPr>
          <w:p>
            <w:r/>
            <w:r>
              <w:rPr>
                <w:b w:val="0"/>
              </w:rPr>
              <w:t>PENAWARAN TERKOREKSI</w:t>
            </w:r>
          </w:p>
        </w:tc>
      </w:tr>
      <w:tr>
        <w:tc>
          <w:tcPr>
            <w:tcW w:type="dxa" w:w="1728"/>
          </w:tcPr>
          <w:p>
            <w:r/>
          </w:p>
        </w:tc>
        <w:tc>
          <w:tcPr>
            <w:tcW w:type="dxa" w:w="1728"/>
          </w:tcPr>
          <w:p>
            <w:r/>
          </w:p>
        </w:tc>
        <w:tc>
          <w:tcPr>
            <w:tcW w:type="dxa" w:w="1728"/>
          </w:tcPr>
          <w:p>
            <w:r/>
          </w:p>
        </w:tc>
        <w:tc>
          <w:tcPr>
            <w:tcW w:type="dxa" w:w="1728"/>
          </w:tcPr>
          <w:p>
            <w:r/>
            <w:r>
              <w:rPr>
                <w:b w:val="0"/>
              </w:rPr>
              <w:t>(Rp.)</w:t>
            </w:r>
          </w:p>
        </w:tc>
        <w:tc>
          <w:tcPr>
            <w:tcW w:type="dxa" w:w="1728"/>
          </w:tcPr>
          <w:p>
            <w:r/>
            <w:r>
              <w:rPr>
                <w:b w:val="0"/>
              </w:rPr>
              <w:t>(Rp.)</w:t>
            </w:r>
          </w:p>
        </w:tc>
      </w:tr>
      <w:tr>
        <w:tc>
          <w:tcPr>
            <w:tcW w:type="dxa" w:w="1728"/>
          </w:tcPr>
          <w:p>
            <w:r/>
            <w:r>
              <w:rPr>
                <w:b w:val="0"/>
              </w:rPr>
              <w:t>1.</w:t>
            </w:r>
          </w:p>
        </w:tc>
        <w:tc>
          <w:tcPr>
            <w:tcW w:type="dxa" w:w="1728"/>
          </w:tcPr>
          <w:p>
            <w:r/>
            <w:r>
              <w:rPr>
                <w:b/>
              </w:rPr>
              <w:t>[nama_badan_usaha]</w:t>
            </w:r>
          </w:p>
        </w:tc>
        <w:tc>
          <w:tcPr>
            <w:tcW w:type="dxa" w:w="1728"/>
          </w:tcPr>
          <w:p>
            <w:r/>
            <w:r>
              <w:rPr>
                <w:b w:val="0"/>
              </w:rPr>
              <w:t>Ada/Lengkap</w:t>
            </w:r>
          </w:p>
        </w:tc>
        <w:tc>
          <w:tcPr>
            <w:tcW w:type="dxa" w:w="1728"/>
          </w:tcPr>
          <w:p>
            <w:r/>
            <w:r>
              <w:rPr>
                <w:b w:val="0"/>
              </w:rPr>
              <w:t>[harga_kontrak]</w:t>
            </w:r>
          </w:p>
        </w:tc>
        <w:tc>
          <w:tcPr>
            <w:tcW w:type="dxa" w:w="1728"/>
          </w:tcPr>
          <w:p>
            <w:r/>
            <w:r>
              <w:rPr>
                <w:b w:val="0"/>
              </w:rPr>
              <w:t>[harga_kontrak]</w:t>
            </w:r>
          </w:p>
        </w:tc>
      </w:tr>
    </w:tbl>
    <w:p/>
    <w:p>
      <w:r>
        <w:rPr>
          <w:b w:val="0"/>
        </w:rPr>
        <w:t>-  Telah melakukan Evaluasi Penawaran dengan hasil sebagai berikut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NO</w:t>
            </w:r>
          </w:p>
        </w:tc>
        <w:tc>
          <w:tcPr>
            <w:tcW w:type="dxa" w:w="2160"/>
          </w:tcPr>
          <w:p>
            <w:r/>
            <w:r>
              <w:rPr>
                <w:b w:val="0"/>
              </w:rPr>
              <w:t>EVALUASI</w:t>
            </w:r>
          </w:p>
        </w:tc>
        <w:tc>
          <w:tcPr>
            <w:tcW w:type="dxa" w:w="2160"/>
          </w:tcPr>
          <w:p>
            <w:r/>
            <w:r>
              <w:rPr>
                <w:b w:val="0"/>
              </w:rPr>
              <w:t>HASIL</w:t>
            </w:r>
          </w:p>
        </w:tc>
        <w:tc>
          <w:tcPr>
            <w:tcW w:type="dxa" w:w="2160"/>
          </w:tcPr>
          <w:p>
            <w:r/>
            <w:r>
              <w:rPr>
                <w:b w:val="0"/>
              </w:rPr>
              <w:t>KETERANGAN</w:t>
            </w:r>
          </w:p>
        </w:tc>
      </w:tr>
      <w:tr>
        <w:tc>
          <w:tcPr>
            <w:tcW w:type="dxa" w:w="2160"/>
          </w:tcPr>
          <w:p>
            <w:r/>
            <w:r>
              <w:rPr>
                <w:b w:val="0"/>
              </w:rPr>
              <w:t>1.</w:t>
            </w:r>
          </w:p>
        </w:tc>
        <w:tc>
          <w:tcPr>
            <w:tcW w:type="dxa" w:w="2160"/>
          </w:tcPr>
          <w:p>
            <w:r/>
            <w:r>
              <w:rPr>
                <w:b w:val="0"/>
              </w:rPr>
              <w:t>Administrasi dan Kualifikasi</w:t>
            </w:r>
          </w:p>
        </w:tc>
        <w:tc>
          <w:tcPr>
            <w:tcW w:type="dxa" w:w="2160"/>
          </w:tcPr>
          <w:p>
            <w:r/>
            <w:r>
              <w:rPr>
                <w:b w:val="0"/>
              </w:rPr>
              <w:t>Memenuhi Syarat / Lulus</w:t>
            </w:r>
          </w:p>
        </w:tc>
        <w:tc>
          <w:tcPr>
            <w:tcW w:type="dxa" w:w="2160"/>
          </w:tcPr>
          <w:p>
            <w:r/>
            <w:r>
              <w:rPr>
                <w:b w:val="0"/>
              </w:rPr>
              <w:t>Dokumen Administrasi yang disampaikan lengkap dan Memenuhi persyaratan kualifikasi</w:t>
            </w:r>
          </w:p>
        </w:tc>
      </w:tr>
      <w:tr>
        <w:tc>
          <w:tcPr>
            <w:tcW w:type="dxa" w:w="2160"/>
          </w:tcPr>
          <w:p>
            <w:r/>
            <w:r>
              <w:rPr>
                <w:b w:val="0"/>
              </w:rPr>
              <w:t>2.</w:t>
            </w:r>
          </w:p>
        </w:tc>
        <w:tc>
          <w:tcPr>
            <w:tcW w:type="dxa" w:w="2160"/>
          </w:tcPr>
          <w:p>
            <w:r/>
            <w:r>
              <w:rPr>
                <w:b w:val="0"/>
              </w:rPr>
              <w:t>Teknis</w:t>
            </w:r>
          </w:p>
        </w:tc>
        <w:tc>
          <w:tcPr>
            <w:tcW w:type="dxa" w:w="2160"/>
          </w:tcPr>
          <w:p>
            <w:r/>
            <w:r>
              <w:rPr>
                <w:b w:val="0"/>
              </w:rPr>
              <w:t>Memenuhi Syarat / Lulus</w:t>
            </w:r>
          </w:p>
        </w:tc>
        <w:tc>
          <w:tcPr>
            <w:tcW w:type="dxa" w:w="2160"/>
          </w:tcPr>
          <w:p>
            <w:r/>
            <w:r>
              <w:rPr>
                <w:b w:val="0"/>
              </w:rPr>
              <w:t>Secara Teknis memenuhi</w:t>
            </w:r>
          </w:p>
        </w:tc>
      </w:tr>
      <w:tr>
        <w:tc>
          <w:tcPr>
            <w:tcW w:type="dxa" w:w="2160"/>
          </w:tcPr>
          <w:p>
            <w:r/>
            <w:r>
              <w:rPr>
                <w:b w:val="0"/>
              </w:rPr>
              <w:t>3.</w:t>
            </w:r>
          </w:p>
        </w:tc>
        <w:tc>
          <w:tcPr>
            <w:tcW w:type="dxa" w:w="2160"/>
          </w:tcPr>
          <w:p>
            <w:r/>
            <w:r>
              <w:rPr>
                <w:b w:val="0"/>
              </w:rPr>
              <w:t>Harga</w:t>
            </w:r>
          </w:p>
        </w:tc>
        <w:tc>
          <w:tcPr>
            <w:tcW w:type="dxa" w:w="2160"/>
          </w:tcPr>
          <w:p>
            <w:r/>
            <w:r>
              <w:rPr>
                <w:b w:val="0"/>
              </w:rPr>
              <w:t>Memenuhi Syarat / Lulus</w:t>
            </w:r>
          </w:p>
        </w:tc>
        <w:tc>
          <w:tcPr>
            <w:tcW w:type="dxa" w:w="2160"/>
          </w:tcPr>
          <w:p>
            <w:r/>
            <w:r>
              <w:rPr>
                <w:b w:val="0"/>
              </w:rPr>
              <w:t>Dibawah harga HPS dan tidak timpang</w:t>
            </w:r>
          </w:p>
        </w:tc>
      </w:tr>
    </w:tbl>
    <w:p/>
    <w:p>
      <w:r>
        <w:rPr>
          <w:b w:val="0"/>
        </w:rPr>
        <w:t>- Telah melakukan Pembuktian Kualifikasi dengan hasil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val="0"/>
              </w:rPr>
              <w:t>NO</w:t>
            </w:r>
          </w:p>
        </w:tc>
        <w:tc>
          <w:tcPr>
            <w:tcW w:type="dxa" w:w="1728"/>
          </w:tcPr>
          <w:p>
            <w:r/>
            <w:r>
              <w:rPr>
                <w:b w:val="0"/>
              </w:rPr>
              <w:t>PEKERJAAN</w:t>
            </w:r>
          </w:p>
        </w:tc>
        <w:tc>
          <w:tcPr>
            <w:tcW w:type="dxa" w:w="1728"/>
          </w:tcPr>
          <w:p>
            <w:r/>
            <w:r>
              <w:rPr>
                <w:b w:val="0"/>
              </w:rPr>
              <w:t>YANG HADIR</w:t>
            </w:r>
          </w:p>
        </w:tc>
        <w:tc>
          <w:tcPr>
            <w:tcW w:type="dxa" w:w="1728"/>
          </w:tcPr>
          <w:p>
            <w:r/>
            <w:r>
              <w:rPr>
                <w:b w:val="0"/>
              </w:rPr>
              <w:t>HASIL</w:t>
            </w:r>
          </w:p>
        </w:tc>
        <w:tc>
          <w:tcPr>
            <w:tcW w:type="dxa" w:w="1728"/>
          </w:tcPr>
          <w:p>
            <w:r/>
            <w:r>
              <w:rPr>
                <w:b w:val="0"/>
              </w:rPr>
              <w:t>KETERANGAN</w:t>
            </w:r>
          </w:p>
        </w:tc>
      </w:tr>
      <w:tr>
        <w:tc>
          <w:tcPr>
            <w:tcW w:type="dxa" w:w="1728"/>
          </w:tcPr>
          <w:p>
            <w:r/>
          </w:p>
        </w:tc>
        <w:tc>
          <w:tcPr>
            <w:tcW w:type="dxa" w:w="1728"/>
          </w:tcPr>
          <w:p>
            <w:r/>
          </w:p>
        </w:tc>
        <w:tc>
          <w:tcPr>
            <w:tcW w:type="dxa" w:w="1728"/>
          </w:tcPr>
          <w:p>
            <w:r/>
            <w:r>
              <w:rPr>
                <w:b w:val="0"/>
              </w:rPr>
              <w:t>DALAM PEMBUKTIAN</w:t>
            </w:r>
          </w:p>
        </w:tc>
        <w:tc>
          <w:tcPr>
            <w:tcW w:type="dxa" w:w="1728"/>
          </w:tcPr>
          <w:p>
            <w:r/>
            <w:r>
              <w:rPr>
                <w:b w:val="0"/>
              </w:rPr>
              <w:t>PEMBUKTIAN</w:t>
            </w:r>
          </w:p>
        </w:tc>
        <w:tc>
          <w:tcPr>
            <w:tcW w:type="dxa" w:w="1728"/>
          </w:tcPr>
          <w:p>
            <w:r/>
          </w:p>
        </w:tc>
      </w:tr>
      <w:tr>
        <w:tc>
          <w:tcPr>
            <w:tcW w:type="dxa" w:w="1728"/>
          </w:tcPr>
          <w:p>
            <w:r/>
            <w:r>
              <w:rPr>
                <w:b w:val="0"/>
              </w:rPr>
              <w:t>1.</w:t>
            </w:r>
          </w:p>
        </w:tc>
        <w:tc>
          <w:tcPr>
            <w:tcW w:type="dxa" w:w="1728"/>
          </w:tcPr>
          <w:p>
            <w:r/>
            <w:r>
              <w:rPr>
                <w:b w:val="0"/>
              </w:rPr>
              <w:t>[pekerjaan]</w:t>
            </w:r>
          </w:p>
        </w:tc>
        <w:tc>
          <w:tcPr>
            <w:tcW w:type="dxa" w:w="1728"/>
          </w:tcPr>
          <w:p>
            <w:r/>
            <w:r>
              <w:rPr>
                <w:b w:val="0"/>
              </w:rPr>
              <w:t>[jabatan_wakil_sah]/ Wakil Sah</w:t>
            </w:r>
          </w:p>
        </w:tc>
        <w:tc>
          <w:tcPr>
            <w:tcW w:type="dxa" w:w="1728"/>
          </w:tcPr>
          <w:p>
            <w:r/>
            <w:r>
              <w:rPr>
                <w:b w:val="0"/>
              </w:rPr>
              <w:t>LULUS</w:t>
            </w:r>
          </w:p>
        </w:tc>
        <w:tc>
          <w:tcPr>
            <w:tcW w:type="dxa" w:w="1728"/>
          </w:tcPr>
          <w:p>
            <w:r/>
            <w:r>
              <w:rPr>
                <w:b w:val="0"/>
              </w:rPr>
              <w:t>Dokumen Penawaran beserta Formulir Isian Kualifikasi yang disampaikan sesuai dengan asli, sah dan memenuhi persyaratan</w:t>
            </w:r>
          </w:p>
        </w:tc>
      </w:tr>
    </w:tbl>
    <w:p/>
    <w:p>
      <w:r>
        <w:rPr>
          <w:b w:val="0"/>
        </w:rPr>
        <w:t>- Telah melakukan Klarifikasi Teknis dan Negosiasi Harga dengan hasil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val="0"/>
              </w:rPr>
              <w:t>NO</w:t>
            </w:r>
          </w:p>
        </w:tc>
        <w:tc>
          <w:tcPr>
            <w:tcW w:type="dxa" w:w="1728"/>
          </w:tcPr>
          <w:p>
            <w:r/>
            <w:r>
              <w:rPr>
                <w:b w:val="0"/>
              </w:rPr>
              <w:t>PEKERJAAN</w:t>
            </w:r>
          </w:p>
        </w:tc>
        <w:tc>
          <w:tcPr>
            <w:tcW w:type="dxa" w:w="1728"/>
          </w:tcPr>
          <w:p>
            <w:r/>
            <w:r>
              <w:rPr>
                <w:b w:val="0"/>
              </w:rPr>
              <w:t>HPS</w:t>
            </w:r>
          </w:p>
        </w:tc>
        <w:tc>
          <w:tcPr>
            <w:tcW w:type="dxa" w:w="1728"/>
          </w:tcPr>
          <w:p>
            <w:r/>
            <w:r>
              <w:rPr>
                <w:b w:val="0"/>
              </w:rPr>
              <w:t>PENAWARAN TERKOREKSI</w:t>
            </w:r>
          </w:p>
        </w:tc>
        <w:tc>
          <w:tcPr>
            <w:tcW w:type="dxa" w:w="1728"/>
          </w:tcPr>
          <w:p>
            <w:r/>
            <w:r>
              <w:rPr>
                <w:b w:val="0"/>
              </w:rPr>
              <w:t>NEGOSIASI HARGA</w:t>
            </w:r>
          </w:p>
        </w:tc>
      </w:tr>
      <w:tr>
        <w:tc>
          <w:tcPr>
            <w:tcW w:type="dxa" w:w="1728"/>
          </w:tcPr>
          <w:p>
            <w:r/>
          </w:p>
        </w:tc>
        <w:tc>
          <w:tcPr>
            <w:tcW w:type="dxa" w:w="1728"/>
          </w:tcPr>
          <w:p>
            <w:r/>
          </w:p>
        </w:tc>
        <w:tc>
          <w:tcPr>
            <w:tcW w:type="dxa" w:w="1728"/>
          </w:tcPr>
          <w:p>
            <w:r/>
            <w:r>
              <w:rPr>
                <w:b w:val="0"/>
              </w:rPr>
              <w:t>Rp.</w:t>
            </w:r>
          </w:p>
        </w:tc>
        <w:tc>
          <w:tcPr>
            <w:tcW w:type="dxa" w:w="1728"/>
          </w:tcPr>
          <w:p>
            <w:r/>
            <w:r>
              <w:rPr>
                <w:b w:val="0"/>
              </w:rPr>
              <w:t>Rp.</w:t>
            </w:r>
          </w:p>
        </w:tc>
        <w:tc>
          <w:tcPr>
            <w:tcW w:type="dxa" w:w="1728"/>
          </w:tcPr>
          <w:p>
            <w:r/>
            <w:r>
              <w:rPr>
                <w:b w:val="0"/>
              </w:rPr>
              <w:t>Rp.</w:t>
            </w:r>
          </w:p>
        </w:tc>
      </w:tr>
      <w:tr>
        <w:tc>
          <w:tcPr>
            <w:tcW w:type="dxa" w:w="1728"/>
          </w:tcPr>
          <w:p>
            <w:r/>
            <w:r>
              <w:rPr>
                <w:b w:val="0"/>
              </w:rPr>
              <w:t>1.</w:t>
            </w:r>
          </w:p>
        </w:tc>
        <w:tc>
          <w:tcPr>
            <w:tcW w:type="dxa" w:w="1728"/>
          </w:tcPr>
          <w:p>
            <w:r/>
            <w:r>
              <w:rPr>
                <w:b w:val="0"/>
              </w:rPr>
              <w:t>[pekerjaan]</w:t>
            </w:r>
          </w:p>
        </w:tc>
        <w:tc>
          <w:tcPr>
            <w:tcW w:type="dxa" w:w="1728"/>
          </w:tcPr>
          <w:p>
            <w:r/>
            <w:r>
              <w:rPr>
                <w:b w:val="0"/>
              </w:rPr>
              <w:t>[total_hps]</w:t>
            </w:r>
          </w:p>
        </w:tc>
        <w:tc>
          <w:tcPr>
            <w:tcW w:type="dxa" w:w="1728"/>
          </w:tcPr>
          <w:p>
            <w:r/>
            <w:r>
              <w:rPr>
                <w:b w:val="0"/>
              </w:rPr>
              <w:t>[harga_kontrak]</w:t>
            </w:r>
          </w:p>
        </w:tc>
        <w:tc>
          <w:tcPr>
            <w:tcW w:type="dxa" w:w="1728"/>
          </w:tcPr>
          <w:p>
            <w:r/>
            <w:r>
              <w:rPr>
                <w:b w:val="0"/>
              </w:rPr>
              <w:t>[harga_kontrak]</w:t>
            </w:r>
          </w:p>
        </w:tc>
      </w:tr>
    </w:tbl>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 Perusahaan</w:t>
            </w:r>
          </w:p>
        </w:tc>
        <w:tc>
          <w:tcPr>
            <w:tcW w:type="dxa" w:w="2160"/>
          </w:tcPr>
          <w:p>
            <w:r/>
            <w:r>
              <w:rPr>
                <w:b/>
              </w:rPr>
              <w:t>:</w:t>
            </w:r>
          </w:p>
        </w:tc>
        <w:tc>
          <w:tcPr>
            <w:tcW w:type="dxa" w:w="2160"/>
          </w:tcPr>
          <w:p>
            <w:r/>
            <w:r>
              <w:rPr>
                <w:b/>
              </w:rPr>
              <w:t>[nama_badan_usaha]</w:t>
            </w:r>
          </w:p>
        </w:tc>
      </w:tr>
      <w:tr>
        <w:tc>
          <w:tcPr>
            <w:tcW w:type="dxa" w:w="2160"/>
          </w:tcPr>
          <w:p>
            <w:r/>
            <w:r>
              <w:rPr>
                <w:b w:val="0"/>
              </w:rPr>
              <w:t>2.</w:t>
            </w:r>
          </w:p>
        </w:tc>
        <w:tc>
          <w:tcPr>
            <w:tcW w:type="dxa" w:w="2160"/>
          </w:tcPr>
          <w:p>
            <w:r/>
            <w:r>
              <w:rPr>
                <w:b w:val="0"/>
              </w:rPr>
              <w:t>A l a m a t</w:t>
            </w:r>
          </w:p>
        </w:tc>
        <w:tc>
          <w:tcPr>
            <w:tcW w:type="dxa" w:w="2160"/>
          </w:tcPr>
          <w:p>
            <w:r/>
            <w:r>
              <w:rPr>
                <w:b/>
              </w:rPr>
              <w:t>:</w:t>
            </w:r>
          </w:p>
        </w:tc>
        <w:tc>
          <w:tcPr>
            <w:tcW w:type="dxa" w:w="2160"/>
          </w:tcPr>
          <w:p>
            <w:r/>
            <w:r>
              <w:rPr>
                <w:b/>
              </w:rPr>
              <w:t>[alamat_badan_usaha]</w:t>
            </w:r>
          </w:p>
        </w:tc>
      </w:tr>
      <w:tr>
        <w:tc>
          <w:tcPr>
            <w:tcW w:type="dxa" w:w="2160"/>
          </w:tcPr>
          <w:p>
            <w:r/>
            <w:r>
              <w:rPr>
                <w:b w:val="0"/>
              </w:rPr>
              <w:t>3.</w:t>
            </w:r>
          </w:p>
        </w:tc>
        <w:tc>
          <w:tcPr>
            <w:tcW w:type="dxa" w:w="2160"/>
          </w:tcPr>
          <w:p>
            <w:r/>
            <w:r>
              <w:rPr>
                <w:b w:val="0"/>
              </w:rPr>
              <w:t>Nama [jabatan_wakil_sah]</w:t>
            </w:r>
          </w:p>
        </w:tc>
        <w:tc>
          <w:tcPr>
            <w:tcW w:type="dxa" w:w="2160"/>
          </w:tcPr>
          <w:p>
            <w:r/>
            <w:r>
              <w:rPr>
                <w:b/>
              </w:rPr>
              <w:t>:</w:t>
            </w:r>
          </w:p>
        </w:tc>
        <w:tc>
          <w:tcPr>
            <w:tcW w:type="dxa" w:w="2160"/>
          </w:tcPr>
          <w:p>
            <w:r/>
            <w:r>
              <w:rPr>
                <w:b/>
              </w:rPr>
              <w:t>[nama_wakil_sah]</w:t>
            </w:r>
          </w:p>
        </w:tc>
      </w:tr>
      <w:tr>
        <w:tc>
          <w:tcPr>
            <w:tcW w:type="dxa" w:w="2160"/>
          </w:tcPr>
          <w:p>
            <w:r/>
            <w:r>
              <w:rPr>
                <w:b w:val="0"/>
              </w:rPr>
              <w:t>4.</w:t>
            </w:r>
          </w:p>
        </w:tc>
        <w:tc>
          <w:tcPr>
            <w:tcW w:type="dxa" w:w="2160"/>
          </w:tcPr>
          <w:p>
            <w:r/>
            <w:r>
              <w:rPr>
                <w:b w:val="0"/>
              </w:rPr>
              <w:t>N P W P</w:t>
            </w:r>
          </w:p>
        </w:tc>
        <w:tc>
          <w:tcPr>
            <w:tcW w:type="dxa" w:w="2160"/>
          </w:tcPr>
          <w:p>
            <w:r/>
            <w:r>
              <w:rPr>
                <w:b/>
              </w:rPr>
              <w:t>:</w:t>
            </w:r>
          </w:p>
        </w:tc>
        <w:tc>
          <w:tcPr>
            <w:tcW w:type="dxa" w:w="2160"/>
          </w:tcPr>
          <w:p>
            <w:r/>
            <w:r>
              <w:rPr>
                <w:b/>
              </w:rPr>
              <w:t>[npwp_badan_usaha]</w:t>
            </w:r>
          </w:p>
        </w:tc>
      </w:tr>
      <w:tr>
        <w:tc>
          <w:tcPr>
            <w:tcW w:type="dxa" w:w="2160"/>
          </w:tcPr>
          <w:p>
            <w:r/>
            <w:r>
              <w:rPr>
                <w:b w:val="0"/>
              </w:rPr>
              <w:t>5.</w:t>
            </w:r>
          </w:p>
        </w:tc>
        <w:tc>
          <w:tcPr>
            <w:tcW w:type="dxa" w:w="2160"/>
          </w:tcPr>
          <w:p>
            <w:r/>
            <w:r>
              <w:rPr>
                <w:b w:val="0"/>
              </w:rPr>
              <w:t>Hasil Negosiasi Harga</w:t>
            </w:r>
          </w:p>
        </w:tc>
        <w:tc>
          <w:tcPr>
            <w:tcW w:type="dxa" w:w="2160"/>
          </w:tcPr>
          <w:p>
            <w:r/>
            <w:r>
              <w:rPr>
                <w:b/>
              </w:rPr>
              <w:t>:</w:t>
            </w:r>
          </w:p>
        </w:tc>
        <w:tc>
          <w:tcPr>
            <w:tcW w:type="dxa" w:w="2160"/>
          </w:tcPr>
          <w:p>
            <w:r/>
            <w:r>
              <w:rPr>
                <w:b/>
              </w:rPr>
              <w:t xml:space="preserve">Rp. </w:t>
            </w:r>
            <w:r>
              <w:rPr>
                <w:b/>
              </w:rPr>
              <w:t>[harga_kontrak]</w:t>
            </w:r>
            <w:r>
              <w:rPr>
                <w:b/>
              </w:rPr>
              <w:t xml:space="preserve"> (</w:t>
            </w:r>
            <w:r>
              <w:rPr>
                <w:b/>
              </w:rPr>
              <w:t>[terbilang_harga_kontrak]</w:t>
            </w:r>
            <w:r>
              <w:rPr>
                <w:b/>
              </w:rPr>
              <w:t xml:space="preserve"> Rupiah</w:t>
            </w:r>
            <w:r>
              <w:rPr>
                <w:b/>
              </w:rPr>
              <w:t>)</w:t>
            </w:r>
            <w:r>
              <w:rPr>
                <w:b/>
              </w:rPr>
              <w:t xml:space="preserve"> </w:t>
            </w:r>
            <w:r>
              <w:rPr>
                <w:b w:val="0"/>
              </w:rPr>
              <w:t xml:space="preserve"> </w:t>
            </w:r>
            <w:r>
              <w:rPr>
                <w:b/>
              </w:rPr>
              <w:t xml:space="preserve">* </w:t>
            </w:r>
            <w:r>
              <w:rPr>
                <w:b w:val="0"/>
              </w:rPr>
              <w:t>*termasuk PPN 11%.</w:t>
            </w:r>
          </w:p>
        </w:tc>
      </w:tr>
    </w:tbl>
    <w:p/>
    <w:p>
      <w:r>
        <w:rPr>
          <w:b w:val="0"/>
        </w:rPr>
        <w:t>- Penetapan dan Pengumuman Pemenang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 Perusahaan</w:t>
            </w:r>
          </w:p>
        </w:tc>
        <w:tc>
          <w:tcPr>
            <w:tcW w:type="dxa" w:w="2160"/>
          </w:tcPr>
          <w:p>
            <w:r/>
            <w:r>
              <w:rPr>
                <w:b/>
              </w:rPr>
              <w:t>:</w:t>
            </w:r>
          </w:p>
        </w:tc>
        <w:tc>
          <w:tcPr>
            <w:tcW w:type="dxa" w:w="2160"/>
          </w:tcPr>
          <w:p>
            <w:r/>
            <w:r>
              <w:rPr>
                <w:b/>
              </w:rPr>
              <w:t>[nama_badan_usaha]</w:t>
            </w:r>
          </w:p>
        </w:tc>
      </w:tr>
      <w:tr>
        <w:tc>
          <w:tcPr>
            <w:tcW w:type="dxa" w:w="2160"/>
          </w:tcPr>
          <w:p>
            <w:r/>
            <w:r>
              <w:rPr>
                <w:b w:val="0"/>
              </w:rPr>
              <w:t>2.</w:t>
            </w:r>
          </w:p>
        </w:tc>
        <w:tc>
          <w:tcPr>
            <w:tcW w:type="dxa" w:w="2160"/>
          </w:tcPr>
          <w:p>
            <w:r/>
            <w:r>
              <w:rPr>
                <w:b w:val="0"/>
              </w:rPr>
              <w:t>A l a m a t</w:t>
            </w:r>
          </w:p>
        </w:tc>
        <w:tc>
          <w:tcPr>
            <w:tcW w:type="dxa" w:w="2160"/>
          </w:tcPr>
          <w:p>
            <w:r/>
            <w:r>
              <w:rPr>
                <w:b/>
              </w:rPr>
              <w:t>:</w:t>
            </w:r>
          </w:p>
        </w:tc>
        <w:tc>
          <w:tcPr>
            <w:tcW w:type="dxa" w:w="2160"/>
          </w:tcPr>
          <w:p>
            <w:r/>
            <w:r>
              <w:rPr>
                <w:b/>
              </w:rPr>
              <w:t>[alamat_badan_usaha]</w:t>
            </w:r>
          </w:p>
        </w:tc>
      </w:tr>
      <w:tr>
        <w:tc>
          <w:tcPr>
            <w:tcW w:type="dxa" w:w="2160"/>
          </w:tcPr>
          <w:p>
            <w:r/>
            <w:r>
              <w:rPr>
                <w:b w:val="0"/>
              </w:rPr>
              <w:t>3.</w:t>
            </w:r>
          </w:p>
        </w:tc>
        <w:tc>
          <w:tcPr>
            <w:tcW w:type="dxa" w:w="2160"/>
          </w:tcPr>
          <w:p>
            <w:r/>
            <w:r>
              <w:rPr>
                <w:b w:val="0"/>
              </w:rPr>
              <w:t>Nama [jabatan_wakil_sah]</w:t>
            </w:r>
          </w:p>
        </w:tc>
        <w:tc>
          <w:tcPr>
            <w:tcW w:type="dxa" w:w="2160"/>
          </w:tcPr>
          <w:p>
            <w:r/>
            <w:r>
              <w:rPr>
                <w:b/>
              </w:rPr>
              <w:t>:</w:t>
            </w:r>
          </w:p>
        </w:tc>
        <w:tc>
          <w:tcPr>
            <w:tcW w:type="dxa" w:w="2160"/>
          </w:tcPr>
          <w:p>
            <w:r/>
            <w:r>
              <w:rPr>
                <w:b/>
              </w:rPr>
              <w:t>[nama_wakil_sah]</w:t>
            </w:r>
          </w:p>
        </w:tc>
      </w:tr>
      <w:tr>
        <w:tc>
          <w:tcPr>
            <w:tcW w:type="dxa" w:w="2160"/>
          </w:tcPr>
          <w:p>
            <w:r/>
            <w:r>
              <w:rPr>
                <w:b w:val="0"/>
              </w:rPr>
              <w:t>4.</w:t>
            </w:r>
          </w:p>
        </w:tc>
        <w:tc>
          <w:tcPr>
            <w:tcW w:type="dxa" w:w="2160"/>
          </w:tcPr>
          <w:p>
            <w:r/>
            <w:r>
              <w:rPr>
                <w:b w:val="0"/>
              </w:rPr>
              <w:t>N P W P</w:t>
            </w:r>
          </w:p>
        </w:tc>
        <w:tc>
          <w:tcPr>
            <w:tcW w:type="dxa" w:w="2160"/>
          </w:tcPr>
          <w:p>
            <w:r/>
            <w:r>
              <w:rPr>
                <w:b/>
              </w:rPr>
              <w:t>:</w:t>
            </w:r>
          </w:p>
        </w:tc>
        <w:tc>
          <w:tcPr>
            <w:tcW w:type="dxa" w:w="2160"/>
          </w:tcPr>
          <w:p>
            <w:r/>
            <w:r>
              <w:rPr>
                <w:b/>
              </w:rPr>
              <w:t>[npwp_badan_usaha]</w:t>
            </w:r>
          </w:p>
        </w:tc>
      </w:tr>
      <w:tr>
        <w:tc>
          <w:tcPr>
            <w:tcW w:type="dxa" w:w="2160"/>
          </w:tcPr>
          <w:p>
            <w:r/>
            <w:r>
              <w:rPr>
                <w:b w:val="0"/>
              </w:rPr>
              <w:t>5.</w:t>
            </w:r>
          </w:p>
        </w:tc>
        <w:tc>
          <w:tcPr>
            <w:tcW w:type="dxa" w:w="2160"/>
          </w:tcPr>
          <w:p>
            <w:r/>
            <w:r>
              <w:rPr>
                <w:b w:val="0"/>
              </w:rPr>
              <w:t>Hasil Negosiasi Harga</w:t>
            </w:r>
          </w:p>
        </w:tc>
        <w:tc>
          <w:tcPr>
            <w:tcW w:type="dxa" w:w="2160"/>
          </w:tcPr>
          <w:p>
            <w:r/>
            <w:r>
              <w:rPr>
                <w:b/>
              </w:rPr>
              <w:t>:</w:t>
            </w:r>
          </w:p>
        </w:tc>
        <w:tc>
          <w:tcPr>
            <w:tcW w:type="dxa" w:w="2160"/>
          </w:tcPr>
          <w:p>
            <w:r/>
            <w:r>
              <w:rPr>
                <w:b/>
              </w:rPr>
              <w:t xml:space="preserve">Rp. </w:t>
            </w:r>
            <w:r>
              <w:rPr>
                <w:b/>
              </w:rPr>
              <w:t>[harga_kontrak]</w:t>
            </w:r>
            <w:r>
              <w:rPr>
                <w:b/>
              </w:rPr>
              <w:t xml:space="preserve"> (</w:t>
            </w:r>
            <w:r>
              <w:rPr>
                <w:b/>
              </w:rPr>
              <w:t>[terbilang_harga_kontrak]</w:t>
            </w:r>
            <w:r>
              <w:rPr>
                <w:b/>
              </w:rPr>
              <w:t xml:space="preserve"> Rupiah</w:t>
            </w:r>
            <w:r>
              <w:rPr>
                <w:b/>
              </w:rPr>
              <w:t>)</w:t>
            </w:r>
            <w:r>
              <w:rPr>
                <w:b/>
              </w:rPr>
              <w:t xml:space="preserve"> </w:t>
            </w:r>
            <w:r>
              <w:rPr>
                <w:b w:val="0"/>
              </w:rPr>
              <w:t xml:space="preserve"> </w:t>
            </w:r>
            <w:r>
              <w:rPr>
                <w:b/>
              </w:rPr>
              <w:t xml:space="preserve">* </w:t>
            </w:r>
            <w:r>
              <w:rPr>
                <w:b w:val="0"/>
              </w:rPr>
              <w:t>*termasuk PPN 11%.</w:t>
            </w:r>
          </w:p>
        </w:tc>
      </w:tr>
    </w:tbl>
    <w:p/>
    <w:p>
      <w:r>
        <w:rPr>
          <w:b w:val="0"/>
        </w:rPr>
        <w:t>Demikian Berita Acara Hasil Pengadaan Langsung ini dibuat untuk dapat dipergunakan sebagaimana mestinya.</w:t>
      </w:r>
    </w:p>
    <w:p>
      <w:r>
        <w:rPr>
          <w:b w:val="0"/>
        </w:rPr>
        <w:t>Pontianak,  tanggal bahpl</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P E N G U M U M A N</w:t>
      </w:r>
    </w:p>
    <w:p>
      <w:r>
        <w:rPr>
          <w:b/>
        </w:rPr>
        <w:t>PEMENANG PENGADAAN LANGSUNG</w:t>
      </w:r>
    </w:p>
    <w:p>
      <w:r>
        <w:rPr>
          <w:b w:val="0"/>
        </w:rPr>
        <w:t>Nomor : [nomor_pengpem]</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[terbilang_hari_</w:t>
      </w:r>
      <w:r>
        <w:rPr>
          <w:b/>
        </w:rPr>
        <w:t>pengpem</w:t>
      </w:r>
      <w:r>
        <w:rPr>
          <w:b/>
        </w:rPr>
        <w:t>]</w:t>
      </w:r>
      <w:r>
        <w:rPr>
          <w:b/>
        </w:rPr>
        <w:t xml:space="preserve"> </w:t>
      </w:r>
      <w:r>
        <w:rPr>
          <w:b w:val="0"/>
        </w:rPr>
        <w:t xml:space="preserve">tanggal </w:t>
      </w:r>
      <w:r>
        <w:rPr>
          <w:b/>
        </w:rPr>
        <w:t>[terbilang_tanggal_</w:t>
      </w:r>
      <w:r>
        <w:rPr>
          <w:b/>
        </w:rPr>
        <w:t>pengpem</w:t>
      </w:r>
      <w:r>
        <w:rPr>
          <w:b/>
        </w:rPr>
        <w:t xml:space="preserve">] </w:t>
      </w:r>
      <w:r>
        <w:rPr>
          <w:b w:val="0"/>
        </w:rPr>
        <w:t xml:space="preserve">bulan </w:t>
      </w:r>
      <w:r>
        <w:rPr>
          <w:b/>
        </w:rPr>
        <w:t>[terbilang_bulan</w:t>
      </w:r>
      <w:r>
        <w:rPr>
          <w:b/>
        </w:rPr>
        <w:t>_pengpem</w:t>
      </w:r>
      <w:r>
        <w:rPr>
          <w:b/>
        </w:rPr>
        <w:t>]</w:t>
      </w:r>
      <w:r>
        <w:rPr>
          <w:b/>
        </w:rPr>
        <w:t xml:space="preserve"> </w:t>
      </w:r>
      <w:r>
        <w:rPr>
          <w:b w:val="0"/>
        </w:rPr>
        <w:t xml:space="preserve">tahun [terbilang_tahun_anggaran], saya yang bertanda tangan dibawah ini : </w:t>
      </w:r>
      <w:r>
        <w:rPr>
          <w:b/>
        </w:rPr>
        <w:t>[nama_pp]</w:t>
      </w:r>
      <w:r>
        <w:rPr>
          <w:b/>
        </w:rPr>
        <w:t xml:space="preserve"> </w:t>
      </w:r>
      <w:r>
        <w:rPr>
          <w:b w:val="0"/>
        </w:rPr>
        <w:t>selaku Pejabat Pengadaan Barang/Jasa Tahun [tahun_anggaran] [nama_instansi] berdasarkan Surat Keputusan [pejabat_skpp], [instansi_skpp] Nomor : [nomor_skpp], Tanggal [tanggal_skpp], berdasarkan Hasil Evaluasi dan Penetapan Pemenang Pengadaan Langsung Nomor : [nomor_bapenpem], tanggal [tanggal_bapenpem] secara teliti dan cermat dan dengan ketentuan yang tercantum dalam dokumen pengadaan serta ketentuan peraturan sesuai Peraturan Presiden Nomor : 12 Tahun 2021 Tentang Pengadaan Barang / Jasa Pemerintah dan Peraturan LKPP Nomor : 12 Tahun 2021 Tentang Standar dan Pedoman Pengadaan Jasa Konstruksi Melalui Penyedia dengan maka dengan ini mengumumkan Pemenang Pengadaan Langsung pekerjaan tersebut diatas adalah</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 Perusahaan</w:t>
            </w:r>
          </w:p>
        </w:tc>
        <w:tc>
          <w:tcPr>
            <w:tcW w:type="dxa" w:w="2160"/>
          </w:tcPr>
          <w:p>
            <w:r/>
            <w:r>
              <w:rPr>
                <w:b/>
              </w:rPr>
              <w:t>:</w:t>
            </w:r>
          </w:p>
        </w:tc>
        <w:tc>
          <w:tcPr>
            <w:tcW w:type="dxa" w:w="2160"/>
          </w:tcPr>
          <w:p>
            <w:r/>
            <w:r>
              <w:rPr>
                <w:b/>
              </w:rPr>
              <w:t>[nama_badan_usaha]</w:t>
            </w:r>
          </w:p>
        </w:tc>
      </w:tr>
      <w:tr>
        <w:tc>
          <w:tcPr>
            <w:tcW w:type="dxa" w:w="2160"/>
          </w:tcPr>
          <w:p>
            <w:r/>
            <w:r>
              <w:rPr>
                <w:b w:val="0"/>
              </w:rPr>
              <w:t>2.</w:t>
            </w:r>
          </w:p>
        </w:tc>
        <w:tc>
          <w:tcPr>
            <w:tcW w:type="dxa" w:w="2160"/>
          </w:tcPr>
          <w:p>
            <w:r/>
            <w:r>
              <w:rPr>
                <w:b w:val="0"/>
              </w:rPr>
              <w:t>A l a m a t</w:t>
            </w:r>
          </w:p>
        </w:tc>
        <w:tc>
          <w:tcPr>
            <w:tcW w:type="dxa" w:w="2160"/>
          </w:tcPr>
          <w:p>
            <w:r/>
            <w:r>
              <w:rPr>
                <w:b/>
              </w:rPr>
              <w:t>:</w:t>
            </w:r>
          </w:p>
        </w:tc>
        <w:tc>
          <w:tcPr>
            <w:tcW w:type="dxa" w:w="2160"/>
          </w:tcPr>
          <w:p>
            <w:r/>
            <w:r>
              <w:rPr>
                <w:b/>
              </w:rPr>
              <w:t>[alamat_badan_usaha]</w:t>
            </w:r>
          </w:p>
        </w:tc>
      </w:tr>
      <w:tr>
        <w:tc>
          <w:tcPr>
            <w:tcW w:type="dxa" w:w="2160"/>
          </w:tcPr>
          <w:p>
            <w:r/>
            <w:r>
              <w:rPr>
                <w:b w:val="0"/>
              </w:rPr>
              <w:t>3.</w:t>
            </w:r>
          </w:p>
        </w:tc>
        <w:tc>
          <w:tcPr>
            <w:tcW w:type="dxa" w:w="2160"/>
          </w:tcPr>
          <w:p>
            <w:r/>
            <w:r>
              <w:rPr>
                <w:b w:val="0"/>
              </w:rPr>
              <w:t>Nama [jabatan_wakil_sah]</w:t>
            </w:r>
          </w:p>
        </w:tc>
        <w:tc>
          <w:tcPr>
            <w:tcW w:type="dxa" w:w="2160"/>
          </w:tcPr>
          <w:p>
            <w:r/>
            <w:r>
              <w:rPr>
                <w:b/>
              </w:rPr>
              <w:t>:</w:t>
            </w:r>
          </w:p>
        </w:tc>
        <w:tc>
          <w:tcPr>
            <w:tcW w:type="dxa" w:w="2160"/>
          </w:tcPr>
          <w:p>
            <w:r/>
            <w:r>
              <w:rPr>
                <w:b/>
              </w:rPr>
              <w:t>[nama_wakil_sah]</w:t>
            </w:r>
          </w:p>
        </w:tc>
      </w:tr>
      <w:tr>
        <w:tc>
          <w:tcPr>
            <w:tcW w:type="dxa" w:w="2160"/>
          </w:tcPr>
          <w:p>
            <w:r/>
            <w:r>
              <w:rPr>
                <w:b w:val="0"/>
              </w:rPr>
              <w:t>4.</w:t>
            </w:r>
          </w:p>
        </w:tc>
        <w:tc>
          <w:tcPr>
            <w:tcW w:type="dxa" w:w="2160"/>
          </w:tcPr>
          <w:p>
            <w:r/>
            <w:r>
              <w:rPr>
                <w:b w:val="0"/>
              </w:rPr>
              <w:t>N P W P</w:t>
            </w:r>
          </w:p>
        </w:tc>
        <w:tc>
          <w:tcPr>
            <w:tcW w:type="dxa" w:w="2160"/>
          </w:tcPr>
          <w:p>
            <w:r/>
            <w:r>
              <w:rPr>
                <w:b/>
              </w:rPr>
              <w:t>:</w:t>
            </w:r>
          </w:p>
        </w:tc>
        <w:tc>
          <w:tcPr>
            <w:tcW w:type="dxa" w:w="2160"/>
          </w:tcPr>
          <w:p>
            <w:r/>
            <w:r>
              <w:rPr>
                <w:b/>
              </w:rPr>
              <w:t>[npwp_badan_usaha]</w:t>
            </w:r>
          </w:p>
        </w:tc>
      </w:tr>
      <w:tr>
        <w:tc>
          <w:tcPr>
            <w:tcW w:type="dxa" w:w="2160"/>
          </w:tcPr>
          <w:p>
            <w:r/>
            <w:r>
              <w:rPr>
                <w:b w:val="0"/>
              </w:rPr>
              <w:t>5.</w:t>
            </w:r>
          </w:p>
        </w:tc>
        <w:tc>
          <w:tcPr>
            <w:tcW w:type="dxa" w:w="2160"/>
          </w:tcPr>
          <w:p>
            <w:r/>
            <w:r>
              <w:rPr>
                <w:b w:val="0"/>
              </w:rPr>
              <w:t>Hasil Negosiasi Harga</w:t>
            </w:r>
          </w:p>
        </w:tc>
        <w:tc>
          <w:tcPr>
            <w:tcW w:type="dxa" w:w="2160"/>
          </w:tcPr>
          <w:p>
            <w:r/>
            <w:r>
              <w:rPr>
                <w:b/>
              </w:rPr>
              <w:t>:</w:t>
            </w:r>
          </w:p>
        </w:tc>
        <w:tc>
          <w:tcPr>
            <w:tcW w:type="dxa" w:w="2160"/>
          </w:tcPr>
          <w:p>
            <w:r/>
            <w:r>
              <w:rPr>
                <w:b/>
              </w:rPr>
              <w:t xml:space="preserve">Rp. </w:t>
            </w:r>
            <w:r>
              <w:rPr>
                <w:b/>
              </w:rPr>
              <w:t>[harga_kontrak]</w:t>
            </w:r>
            <w:r>
              <w:rPr>
                <w:b/>
              </w:rPr>
              <w:t xml:space="preserve"> (</w:t>
            </w:r>
            <w:r>
              <w:rPr>
                <w:b/>
              </w:rPr>
              <w:t>[terbilang_harga_kontrak]</w:t>
            </w:r>
            <w:r>
              <w:rPr>
                <w:b/>
              </w:rPr>
              <w:t xml:space="preserve"> Rupiah</w:t>
            </w:r>
            <w:r>
              <w:rPr>
                <w:b/>
              </w:rPr>
              <w:t>)</w:t>
            </w:r>
            <w:r>
              <w:rPr>
                <w:b/>
              </w:rPr>
              <w:t xml:space="preserve"> </w:t>
            </w:r>
            <w:r>
              <w:rPr>
                <w:b w:val="0"/>
              </w:rPr>
              <w:t xml:space="preserve"> </w:t>
            </w:r>
            <w:r>
              <w:rPr>
                <w:b/>
              </w:rPr>
              <w:t xml:space="preserve">* </w:t>
            </w:r>
            <w:r>
              <w:rPr>
                <w:b w:val="0"/>
              </w:rPr>
              <w:t>*termasuk PPN 11%.</w:t>
            </w:r>
          </w:p>
        </w:tc>
      </w:tr>
    </w:tbl>
    <w:p/>
    <w:p>
      <w:r>
        <w:rPr>
          <w:b w:val="0"/>
        </w:rPr>
        <w:t>Demikian pengumuman pemenang pengadaan langsung ini disampaikan untuk diketahui dan dipergunakan sebagaimana mestinya.</w:t>
      </w:r>
    </w:p>
    <w:p>
      <w:r>
        <w:rPr>
          <w:b w:val="0"/>
        </w:rPr>
        <w:t>Pontianak, [tanggal_pengpem]</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 xml:space="preserve">BERITA ACARA </w:t>
      </w:r>
      <w:r>
        <w:rPr>
          <w:b/>
        </w:rPr>
        <w:t>PENETAPAN PEMENANG PENGADAAN LANGSUNG</w:t>
      </w:r>
    </w:p>
    <w:p>
      <w:r>
        <w:rPr>
          <w:b w:val="0"/>
        </w:rPr>
        <w:t>Nomor : [nomor_bapenpem]</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w:t>
      </w:r>
      <w:r>
        <w:rPr>
          <w:b/>
        </w:rPr>
        <w:t>terbilang_hari_ba</w:t>
      </w:r>
      <w:r>
        <w:rPr>
          <w:b/>
        </w:rPr>
        <w:t>penpem]</w:t>
      </w:r>
      <w:r>
        <w:rPr>
          <w:b/>
        </w:rPr>
        <w:t xml:space="preserve"> </w:t>
      </w:r>
      <w:r>
        <w:rPr>
          <w:b w:val="0"/>
        </w:rPr>
        <w:t xml:space="preserve">tanggal </w:t>
      </w:r>
      <w:r>
        <w:rPr>
          <w:b/>
        </w:rPr>
        <w:t>[terbilang</w:t>
      </w:r>
      <w:r>
        <w:rPr>
          <w:b/>
        </w:rPr>
        <w:t>_tanggal_ba</w:t>
      </w:r>
      <w:r>
        <w:rPr>
          <w:b/>
        </w:rPr>
        <w:t>penpem]</w:t>
      </w:r>
      <w:r>
        <w:rPr>
          <w:b/>
        </w:rPr>
        <w:t xml:space="preserve"> </w:t>
      </w:r>
      <w:r>
        <w:rPr>
          <w:b w:val="0"/>
        </w:rPr>
        <w:t xml:space="preserve">bulan </w:t>
      </w:r>
      <w:r>
        <w:rPr>
          <w:b/>
        </w:rPr>
        <w:t>[</w:t>
      </w:r>
      <w:r>
        <w:rPr>
          <w:b/>
        </w:rPr>
        <w:t>terbilang_bulan_ba</w:t>
      </w:r>
      <w:r>
        <w:rPr>
          <w:b/>
        </w:rPr>
        <w:t>penpem]</w:t>
      </w:r>
      <w:r>
        <w:rPr>
          <w:b/>
        </w:rPr>
        <w:t xml:space="preserve">  </w:t>
      </w:r>
      <w:r>
        <w:rPr>
          <w:b w:val="0"/>
        </w:rPr>
        <w:t xml:space="preserve">tahun </w:t>
      </w:r>
      <w:r>
        <w:rPr>
          <w:b/>
        </w:rPr>
        <w:t>[</w:t>
      </w:r>
      <w:r>
        <w:rPr>
          <w:b/>
        </w:rPr>
        <w:t>te</w:t>
      </w:r>
      <w:r>
        <w:rPr>
          <w:b/>
        </w:rPr>
        <w:t>r</w:t>
      </w:r>
      <w:r>
        <w:rPr>
          <w:b/>
        </w:rPr>
        <w:t>bilang_tahun_anggaran</w:t>
      </w:r>
      <w:r>
        <w:rPr>
          <w:b/>
        </w:rPr>
        <w:t>]</w:t>
      </w:r>
      <w:r>
        <w:rPr>
          <w:b w:val="0"/>
        </w:rPr>
        <w:t xml:space="preserve">, saya yang bertanda tangan dibawah ini  : </w:t>
      </w:r>
      <w:r>
        <w:rPr>
          <w:b/>
        </w:rPr>
        <w:t>[nama_pp]</w:t>
      </w:r>
      <w:r>
        <w:rPr>
          <w:b/>
        </w:rPr>
        <w:t xml:space="preserve"> </w:t>
      </w:r>
      <w:r>
        <w:rPr>
          <w:b w:val="0"/>
        </w:rPr>
        <w:t xml:space="preserve">selaku Pejabat Pengadaan Barang/Jasa Tahun [tahun_anggaran] [nama_instansi] yang dibentuk berdasarkan Surat Keputusan [pejabat_skpp] [instansi_skpp] Nomor : [nomor_skpp], Tanggal [tanggal_skpp] telah melaksanakan </w:t>
      </w:r>
      <w:r>
        <w:rPr>
          <w:b/>
        </w:rPr>
        <w:t xml:space="preserve">Evaluasi Administrasi dan Kualifikasi, Evaluasi Teknis, Evaluasi Harga, Pembuktian Kualifikasi dan Klarifikasi Teknis dan Negosiasi Harga </w:t>
      </w:r>
      <w:r>
        <w:rPr>
          <w:b w:val="0"/>
        </w:rPr>
        <w:t>terhadap Dokumen Penawaran yang masuk dengan teliti dan cermat sesuai dengan ketentuan yang tercantum dalam dokumen pengadaan serta Peraturan Presiden Nomor : 12 Tahun 2021 Tentang Pengadaan Barang / Jasa Pemerintah dan Peraturan LKPP Nomor : 12 Tahun 2021 Tentang Standar dan Pedoman Pengadaan Jasa Konstruksi Melalui Penyedia maka dengan ini menetapkan Pemenang Pengadaan Langsung pekerjaan tersebut diatas adalah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Nama Perusahaan</w:t>
            </w:r>
          </w:p>
        </w:tc>
        <w:tc>
          <w:tcPr>
            <w:tcW w:type="dxa" w:w="2160"/>
          </w:tcPr>
          <w:p>
            <w:r/>
            <w:r>
              <w:rPr>
                <w:b/>
              </w:rPr>
              <w:t>:</w:t>
            </w:r>
          </w:p>
        </w:tc>
        <w:tc>
          <w:tcPr>
            <w:tcW w:type="dxa" w:w="2160"/>
          </w:tcPr>
          <w:p>
            <w:r/>
            <w:r>
              <w:rPr>
                <w:b/>
              </w:rPr>
              <w:t>[nama_badan_usaha]</w:t>
            </w:r>
          </w:p>
        </w:tc>
      </w:tr>
      <w:tr>
        <w:tc>
          <w:tcPr>
            <w:tcW w:type="dxa" w:w="2160"/>
          </w:tcPr>
          <w:p>
            <w:r/>
            <w:r>
              <w:rPr>
                <w:b w:val="0"/>
              </w:rPr>
              <w:t>2.</w:t>
            </w:r>
          </w:p>
        </w:tc>
        <w:tc>
          <w:tcPr>
            <w:tcW w:type="dxa" w:w="2160"/>
          </w:tcPr>
          <w:p>
            <w:r/>
            <w:r>
              <w:rPr>
                <w:b w:val="0"/>
              </w:rPr>
              <w:t>A l a m a t</w:t>
            </w:r>
          </w:p>
        </w:tc>
        <w:tc>
          <w:tcPr>
            <w:tcW w:type="dxa" w:w="2160"/>
          </w:tcPr>
          <w:p>
            <w:r/>
            <w:r>
              <w:rPr>
                <w:b/>
              </w:rPr>
              <w:t>:</w:t>
            </w:r>
          </w:p>
        </w:tc>
        <w:tc>
          <w:tcPr>
            <w:tcW w:type="dxa" w:w="2160"/>
          </w:tcPr>
          <w:p>
            <w:r/>
            <w:r>
              <w:rPr>
                <w:b/>
              </w:rPr>
              <w:t>[alamat_badan_usaha]</w:t>
            </w:r>
          </w:p>
        </w:tc>
      </w:tr>
      <w:tr>
        <w:tc>
          <w:tcPr>
            <w:tcW w:type="dxa" w:w="2160"/>
          </w:tcPr>
          <w:p>
            <w:r/>
            <w:r>
              <w:rPr>
                <w:b w:val="0"/>
              </w:rPr>
              <w:t>3.</w:t>
            </w:r>
          </w:p>
        </w:tc>
        <w:tc>
          <w:tcPr>
            <w:tcW w:type="dxa" w:w="2160"/>
          </w:tcPr>
          <w:p>
            <w:r/>
            <w:r>
              <w:rPr>
                <w:b w:val="0"/>
              </w:rPr>
              <w:t>Nama [jabatan_wakil_sah]</w:t>
            </w:r>
          </w:p>
        </w:tc>
        <w:tc>
          <w:tcPr>
            <w:tcW w:type="dxa" w:w="2160"/>
          </w:tcPr>
          <w:p>
            <w:r/>
            <w:r>
              <w:rPr>
                <w:b/>
              </w:rPr>
              <w:t>:</w:t>
            </w:r>
          </w:p>
        </w:tc>
        <w:tc>
          <w:tcPr>
            <w:tcW w:type="dxa" w:w="2160"/>
          </w:tcPr>
          <w:p>
            <w:r/>
            <w:r>
              <w:rPr>
                <w:b/>
              </w:rPr>
              <w:t>[nama_wakil_sah]</w:t>
            </w:r>
          </w:p>
        </w:tc>
      </w:tr>
      <w:tr>
        <w:tc>
          <w:tcPr>
            <w:tcW w:type="dxa" w:w="2160"/>
          </w:tcPr>
          <w:p>
            <w:r/>
            <w:r>
              <w:rPr>
                <w:b w:val="0"/>
              </w:rPr>
              <w:t>4.</w:t>
            </w:r>
          </w:p>
        </w:tc>
        <w:tc>
          <w:tcPr>
            <w:tcW w:type="dxa" w:w="2160"/>
          </w:tcPr>
          <w:p>
            <w:r/>
            <w:r>
              <w:rPr>
                <w:b w:val="0"/>
              </w:rPr>
              <w:t>N P W P</w:t>
            </w:r>
          </w:p>
        </w:tc>
        <w:tc>
          <w:tcPr>
            <w:tcW w:type="dxa" w:w="2160"/>
          </w:tcPr>
          <w:p>
            <w:r/>
            <w:r>
              <w:rPr>
                <w:b/>
              </w:rPr>
              <w:t>:</w:t>
            </w:r>
          </w:p>
        </w:tc>
        <w:tc>
          <w:tcPr>
            <w:tcW w:type="dxa" w:w="2160"/>
          </w:tcPr>
          <w:p>
            <w:r/>
            <w:r>
              <w:rPr>
                <w:b/>
              </w:rPr>
              <w:t>[npwp_badan_usaha]</w:t>
            </w:r>
          </w:p>
        </w:tc>
      </w:tr>
      <w:tr>
        <w:tc>
          <w:tcPr>
            <w:tcW w:type="dxa" w:w="2160"/>
          </w:tcPr>
          <w:p>
            <w:r/>
            <w:r>
              <w:rPr>
                <w:b w:val="0"/>
              </w:rPr>
              <w:t>5.</w:t>
            </w:r>
          </w:p>
        </w:tc>
        <w:tc>
          <w:tcPr>
            <w:tcW w:type="dxa" w:w="2160"/>
          </w:tcPr>
          <w:p>
            <w:r/>
            <w:r>
              <w:rPr>
                <w:b w:val="0"/>
              </w:rPr>
              <w:t>Hasil Negosiasi Harga</w:t>
            </w:r>
          </w:p>
        </w:tc>
        <w:tc>
          <w:tcPr>
            <w:tcW w:type="dxa" w:w="2160"/>
          </w:tcPr>
          <w:p>
            <w:r/>
            <w:r>
              <w:rPr>
                <w:b/>
              </w:rPr>
              <w:t>:</w:t>
            </w:r>
          </w:p>
        </w:tc>
        <w:tc>
          <w:tcPr>
            <w:tcW w:type="dxa" w:w="2160"/>
          </w:tcPr>
          <w:p>
            <w:r/>
            <w:r>
              <w:rPr>
                <w:b/>
              </w:rPr>
              <w:t xml:space="preserve">Rp. </w:t>
            </w:r>
            <w:r>
              <w:rPr>
                <w:b/>
              </w:rPr>
              <w:t>[harga_kontrak]</w:t>
            </w:r>
            <w:r>
              <w:rPr>
                <w:b/>
              </w:rPr>
              <w:t xml:space="preserve"> (</w:t>
            </w:r>
            <w:r>
              <w:rPr>
                <w:b/>
              </w:rPr>
              <w:t>[terbilang_harga_kontrak]</w:t>
            </w:r>
            <w:r>
              <w:rPr>
                <w:b/>
              </w:rPr>
              <w:t xml:space="preserve"> Rupiah</w:t>
            </w:r>
            <w:r>
              <w:rPr>
                <w:b/>
              </w:rPr>
              <w:t>)</w:t>
            </w:r>
            <w:r>
              <w:rPr>
                <w:b/>
              </w:rPr>
              <w:t xml:space="preserve"> </w:t>
            </w:r>
            <w:r>
              <w:rPr>
                <w:b w:val="0"/>
              </w:rPr>
              <w:t xml:space="preserve"> </w:t>
            </w:r>
            <w:r>
              <w:rPr>
                <w:b/>
              </w:rPr>
              <w:t xml:space="preserve">* </w:t>
            </w:r>
            <w:r>
              <w:rPr>
                <w:b w:val="0"/>
              </w:rPr>
              <w:t>*termasuk PPN 11%.</w:t>
            </w:r>
          </w:p>
        </w:tc>
      </w:tr>
    </w:tbl>
    <w:p/>
    <w:p>
      <w:r>
        <w:rPr>
          <w:b w:val="0"/>
        </w:rPr>
        <w:tab/>
        <w:t xml:space="preserve">Hasil Evaluasi Administrasi dan Kualifikasi, Teknis, Harga, Pembuktian Kualifikasi serta Klarifikasi Teknis dan Negosiasi Harga terhadap penawaran yang disampaikan oleh </w:t>
      </w:r>
      <w:r>
        <w:rPr>
          <w:b/>
        </w:rPr>
        <w:t>[nama_badan_usaha]</w:t>
      </w:r>
      <w:r>
        <w:rPr>
          <w:b w:val="0"/>
        </w:rPr>
        <w:t xml:space="preserve"> semua telah memenuhi persyaratan dan dinyatakan </w:t>
      </w:r>
      <w:r>
        <w:rPr>
          <w:b/>
        </w:rPr>
        <w:t>LULUS</w:t>
      </w:r>
      <w:r>
        <w:rPr>
          <w:b w:val="0"/>
        </w:rPr>
        <w:t>.</w:t>
      </w:r>
    </w:p>
    <w:p>
      <w:r>
        <w:rPr>
          <w:b w:val="0"/>
        </w:rPr>
        <w:tab/>
        <w:tab/>
        <w:t>Demikian Penetapan Pemenang Pengadaan Langsung ini dibuat untuk dapat dipergunakan sebagaimana mestinya.</w:t>
      </w:r>
    </w:p>
    <w:p>
      <w:r>
        <w:rPr>
          <w:b w:val="0"/>
        </w:rPr>
        <w:t>Pontianak, [tanggal_bapenpem]</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BERITA ACARA KLARIFIKASI TEKNIS DAN NEGOSIASI HARGA</w:t>
      </w:r>
    </w:p>
    <w:p>
      <w:r>
        <w:rPr>
          <w:b w:val="0"/>
        </w:rPr>
        <w:t>Nomor : [nomor_baktnh]</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w:t>
      </w:r>
      <w:r>
        <w:rPr>
          <w:b/>
        </w:rPr>
        <w:t>terbilang_hari_</w:t>
      </w:r>
      <w:r>
        <w:rPr>
          <w:b/>
        </w:rPr>
        <w:t>baktnh</w:t>
      </w:r>
      <w:r>
        <w:rPr>
          <w:b/>
        </w:rPr>
        <w:t>]</w:t>
      </w:r>
      <w:r>
        <w:rPr>
          <w:b w:val="0"/>
        </w:rPr>
        <w:t xml:space="preserve"> tanggal </w:t>
      </w:r>
      <w:r>
        <w:rPr>
          <w:b/>
        </w:rPr>
        <w:t>[</w:t>
      </w:r>
      <w:r>
        <w:rPr>
          <w:b/>
        </w:rPr>
        <w:t>terbilang_tanggal_</w:t>
      </w:r>
      <w:r>
        <w:rPr>
          <w:b/>
        </w:rPr>
        <w:t>baktnh</w:t>
      </w:r>
      <w:r>
        <w:rPr>
          <w:b/>
        </w:rPr>
        <w:t>]</w:t>
      </w:r>
      <w:r>
        <w:rPr>
          <w:b/>
        </w:rPr>
        <w:t xml:space="preserve"> </w:t>
      </w:r>
      <w:r>
        <w:rPr>
          <w:b w:val="0"/>
        </w:rPr>
        <w:t xml:space="preserve">bulan </w:t>
      </w:r>
      <w:r>
        <w:rPr>
          <w:b/>
        </w:rPr>
        <w:t>[</w:t>
      </w:r>
      <w:r>
        <w:rPr>
          <w:b/>
        </w:rPr>
        <w:t>terbilang_bulan_</w:t>
      </w:r>
      <w:r>
        <w:rPr>
          <w:b/>
        </w:rPr>
        <w:t>baktnh</w:t>
      </w:r>
      <w:r>
        <w:rPr>
          <w:b/>
        </w:rPr>
        <w:t>]</w:t>
      </w:r>
      <w:r>
        <w:rPr>
          <w:b/>
        </w:rPr>
        <w:t xml:space="preserve"> </w:t>
      </w:r>
      <w:r>
        <w:rPr>
          <w:b w:val="0"/>
        </w:rPr>
        <w:t xml:space="preserve">tahun </w:t>
      </w:r>
      <w:r>
        <w:rPr>
          <w:b/>
        </w:rPr>
        <w:t>[</w:t>
      </w:r>
      <w:r>
        <w:rPr>
          <w:b/>
        </w:rPr>
        <w:t>terbilang_tahun_anggaran</w:t>
      </w:r>
      <w:r>
        <w:rPr>
          <w:b/>
        </w:rPr>
        <w:t>]</w:t>
      </w:r>
      <w:r>
        <w:rPr>
          <w:b w:val="0"/>
        </w:rPr>
        <w:t>, saya yang bertanda tangan dibawah ini  :</w:t>
      </w:r>
      <w:r>
        <w:rPr>
          <w:b/>
        </w:rPr>
        <w:t xml:space="preserve"> </w:t>
      </w:r>
      <w:r>
        <w:rPr>
          <w:b/>
        </w:rPr>
        <w:t>[nama_pp]</w:t>
      </w:r>
      <w:r>
        <w:rPr>
          <w:b/>
        </w:rPr>
        <w:t xml:space="preserve"> </w:t>
      </w:r>
      <w:r>
        <w:rPr>
          <w:b w:val="0"/>
        </w:rPr>
        <w:t xml:space="preserve">selaku Pejabat Pengadaan Barang/Jasa Tahun [tahun_anggaran] [nama_instansi] yang dibentuk berdasarkan Surat Keputusan [pejabat_skpp], [instansi_skpp] Nomor : [nomor_skpp], Tanggal [tanggal_skpp] telah melaksanakan </w:t>
      </w:r>
      <w:r>
        <w:rPr>
          <w:b/>
        </w:rPr>
        <w:t xml:space="preserve">Klarifikasi Teknis dan Negosiasi Harga </w:t>
      </w:r>
      <w:r>
        <w:rPr>
          <w:b w:val="0"/>
        </w:rPr>
        <w:t xml:space="preserve">terhadap Dokumen Penawaran Perusahaan </w:t>
      </w:r>
      <w:r>
        <w:rPr>
          <w:b/>
        </w:rPr>
        <w:t>[nama_badan_usaha]</w:t>
      </w:r>
      <w:r>
        <w:rPr>
          <w:b/>
        </w:rPr>
        <w:t xml:space="preserve"> </w:t>
      </w:r>
      <w:r>
        <w:rPr>
          <w:b w:val="0"/>
        </w:rPr>
        <w:t>pada Pakerjaan tersebut diatas dengan [jabatan_wakil_sah] / Wakil Sah yang hadir bertempat di Kantor [nama_instansi] yang beralamat : [alamat_instansi] terhadap Dokumen Penawaran pekerjaan tersebut di atas, dengan hasil sebagai berikut :</w:t>
      </w:r>
    </w:p>
    <w:p>
      <w:r>
        <w:rPr>
          <w:b w:val="0"/>
        </w:rPr>
        <w:t>Berdasarkan hasil Klarifikasi Teknis dan Negosiasi Harga  dengan Perusahaan</w:t>
      </w:r>
      <w:r>
        <w:rPr>
          <w:b/>
        </w:rPr>
        <w:t xml:space="preserve"> </w:t>
      </w:r>
      <w:r>
        <w:rPr>
          <w:b/>
        </w:rPr>
        <w:t>[nama_badan_usaha]</w:t>
      </w:r>
      <w:r>
        <w:rPr>
          <w:b w:val="0"/>
        </w:rPr>
        <w:t xml:space="preserve"> maka disepakati :</w:t>
      </w:r>
    </w:p>
    <w:p>
      <w:r>
        <w:rPr>
          <w:b w:val="0"/>
        </w:rPr>
        <w:t>- Aspek – aspek teknis yang disampaikan oleh penyedia dapat diterima.</w:t>
      </w:r>
    </w:p>
    <w:p>
      <w:r>
        <w:rPr>
          <w:b w:val="0"/>
        </w:rPr>
        <w:t xml:space="preserve">- Dalam Klarifikasi Teknis dan Negosiasi Harga oleh </w:t>
      </w:r>
      <w:r>
        <w:rPr>
          <w:b/>
        </w:rPr>
        <w:t>[nama_badan_usaha]</w:t>
      </w:r>
      <w:r>
        <w:rPr>
          <w:b/>
        </w:rPr>
        <w:t xml:space="preserve"> </w:t>
      </w:r>
      <w:r>
        <w:rPr>
          <w:b w:val="0"/>
        </w:rPr>
        <w:t xml:space="preserve">dapat </w:t>
      </w:r>
      <w:r>
        <w:rPr>
          <w:b/>
        </w:rPr>
        <w:t>diterima</w:t>
      </w:r>
      <w:r>
        <w:rPr>
          <w:b w:val="0"/>
        </w:rPr>
        <w:t xml:space="preserve"> dengan catatan : Apabila Harga Satuan diatas 110 %, maka jika terjadi addendum pekerjaan volume yang melebihi volume di dalam dokumen pengadaan maka dilakukan negosiasi harga satuan tersebut dibawah dan/atau minimal sama dengan harga satuan yang disepakati.</w:t>
      </w:r>
    </w:p>
    <w:p>
      <w:r>
        <w:rPr>
          <w:b w:val="0"/>
        </w:rPr>
        <w:t xml:space="preserve">- Harga Total Negosiasi Harga yang disepakati adalah </w:t>
      </w:r>
      <w:r>
        <w:rPr>
          <w:b/>
        </w:rPr>
        <w:t xml:space="preserve">Rp. </w:t>
      </w:r>
      <w:r>
        <w:rPr>
          <w:b/>
        </w:rPr>
        <w:t>[harga_kontrak]</w:t>
      </w:r>
      <w:r>
        <w:rPr>
          <w:b/>
        </w:rPr>
        <w:t xml:space="preserve"> </w:t>
      </w:r>
      <w:r>
        <w:rPr>
          <w:b/>
        </w:rPr>
        <w:t>(</w:t>
      </w:r>
      <w:r>
        <w:rPr>
          <w:b/>
        </w:rPr>
        <w:t>[terbilang_harga_kontrak]</w:t>
      </w:r>
      <w:r>
        <w:rPr>
          <w:b/>
        </w:rPr>
        <w:t xml:space="preserve"> Rupiah</w:t>
      </w:r>
      <w:r>
        <w:rPr>
          <w:b/>
        </w:rPr>
        <w:t>)</w:t>
      </w:r>
      <w:r>
        <w:rPr>
          <w:b/>
        </w:rPr>
        <w:t xml:space="preserve">* </w:t>
      </w:r>
      <w:r>
        <w:rPr>
          <w:b w:val="0"/>
        </w:rPr>
        <w:t>*termasuk PPN 11%*.*</w:t>
      </w:r>
    </w:p>
    <w:p>
      <w:r>
        <w:rPr>
          <w:b w:val="0"/>
        </w:rPr>
        <w:t>Demikian Berita Acara Klarifikasi Teknis dan Negosiasi Harga ini telah disepakati dan dibuat untuk dapat dipergunakan sebagaimana mestinya.</w:t>
      </w:r>
    </w:p>
    <w:tbl>
      <w:tblPr>
        <w:tblStyle w:val="TableGrid"/>
        <w:tblW w:type="auto" w:w="0"/>
        <w:tblLook w:firstColumn="1" w:firstRow="1" w:lastColumn="0" w:lastRow="0" w:noHBand="0" w:noVBand="1" w:val="04A0"/>
      </w:tblPr>
      <w:tblGrid>
        <w:gridCol w:w="4320"/>
        <w:gridCol w:w="4320"/>
      </w:tblGrid>
      <w:tr>
        <w:tc>
          <w:tcPr>
            <w:tcW w:type="dxa" w:w="4320"/>
          </w:tcPr>
          <w:p>
            <w:r/>
            <w:r>
              <w:rPr>
                <w:b w:val="0"/>
              </w:rPr>
              <w:t xml:space="preserve">Peserta / Saksi Yang Hadir   </w:t>
            </w:r>
            <w:r>
              <w:rPr>
                <w:b/>
              </w:rPr>
              <w:t>[nama_badan_usaha]</w:t>
            </w:r>
            <w:r>
              <w:rPr>
                <w:b w:val="0"/>
              </w:rPr>
              <w:t xml:space="preserve">      </w:t>
            </w:r>
            <w:r>
              <w:rPr>
                <w:b/>
              </w:rPr>
              <w:t>[</w:t>
            </w:r>
            <w:r>
              <w:rPr>
                <w:b/>
              </w:rPr>
              <w:t>nama_wakil_sah</w:t>
            </w:r>
            <w:r>
              <w:rPr>
                <w:b/>
              </w:rPr>
              <w:t>]</w:t>
            </w:r>
            <w:r>
              <w:rPr>
                <w:b w:val="0"/>
              </w:rPr>
              <w:t xml:space="preserve">  [jabatan_wakil_sah]</w:t>
            </w:r>
          </w:p>
        </w:tc>
        <w:tc>
          <w:tcPr>
            <w:tcW w:type="dxa" w:w="4320"/>
          </w:tcPr>
          <w:p>
            <w:r/>
            <w:r>
              <w:rPr>
                <w:b w:val="0"/>
              </w:rPr>
              <w:t xml:space="preserve">Pontianak, [tanggal_baktnh] Pejabat Pengadaan Barang / Jasa  Pada [nama_instansi] Tahun Anggaran [tahun_anggaran] </w:t>
            </w:r>
            <w:r>
              <w:rPr>
                <w:b/>
              </w:rPr>
              <w:t>[</w:t>
            </w:r>
            <w:r>
              <w:rPr>
                <w:b/>
              </w:rPr>
              <w:t>nama_pp</w:t>
            </w:r>
            <w:r>
              <w:rPr>
                <w:b/>
              </w:rPr>
              <w:t>]</w:t>
            </w:r>
            <w:r>
              <w:rPr>
                <w:b w:val="0"/>
              </w:rPr>
              <w:t xml:space="preserve"> NIP. [nip_pp]</w:t>
            </w:r>
          </w:p>
        </w:tc>
      </w:tr>
    </w:tbl>
    <w:p/>
    <w:p>
      <w:r>
        <w:rPr>
          <w:b/>
        </w:rPr>
        <w:t>LAMPIRAN KLARIFIKASI TEKNIS DAN NEGOSIASI HARGA</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 PERUSAHAAN : </w:t>
      </w:r>
      <w:r>
        <w:rPr>
          <w:b/>
        </w:rPr>
        <w:t>[nama_badan_usaha]</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rPr>
              <w:t>No</w:t>
            </w:r>
          </w:p>
        </w:tc>
        <w:tc>
          <w:tcPr>
            <w:tcW w:type="dxa" w:w="1728"/>
          </w:tcPr>
          <w:p>
            <w:r/>
            <w:r>
              <w:rPr>
                <w:b/>
              </w:rPr>
              <w:t>Item yang diklarifikasi dan negosiasi</w:t>
            </w:r>
          </w:p>
        </w:tc>
        <w:tc>
          <w:tcPr>
            <w:tcW w:type="dxa" w:w="1728"/>
          </w:tcPr>
          <w:p>
            <w:r/>
            <w:r>
              <w:rPr>
                <w:b/>
              </w:rPr>
              <w:t>Penjelasan yang  disampaikan kepada Peserta</w:t>
            </w:r>
          </w:p>
        </w:tc>
        <w:tc>
          <w:tcPr>
            <w:tcW w:type="dxa" w:w="1728"/>
          </w:tcPr>
          <w:p>
            <w:r/>
            <w:r>
              <w:rPr>
                <w:b/>
              </w:rPr>
              <w:t xml:space="preserve">Tanggapan dari Peserta </w:t>
            </w:r>
          </w:p>
        </w:tc>
        <w:tc>
          <w:tcPr>
            <w:tcW w:type="dxa" w:w="1728"/>
          </w:tcPr>
          <w:p>
            <w:r/>
            <w:r>
              <w:rPr>
                <w:b/>
              </w:rPr>
              <w:t>Hasil Klarifikasi Teknis dan Negosiasi Harga</w:t>
            </w:r>
          </w:p>
        </w:tc>
      </w:tr>
      <w:tr>
        <w:tc>
          <w:tcPr>
            <w:tcW w:type="dxa" w:w="1728"/>
          </w:tcPr>
          <w:p>
            <w:r/>
            <w:r>
              <w:rPr>
                <w:b w:val="0"/>
              </w:rPr>
              <w:t>1.</w:t>
            </w:r>
          </w:p>
        </w:tc>
        <w:tc>
          <w:tcPr>
            <w:tcW w:type="dxa" w:w="1728"/>
          </w:tcPr>
          <w:p>
            <w:r/>
            <w:r>
              <w:rPr>
                <w:b w:val="0"/>
              </w:rPr>
              <w:t>Aspek Teknis : Metode Pelaksanaan</w:t>
            </w:r>
          </w:p>
        </w:tc>
        <w:tc>
          <w:tcPr>
            <w:tcW w:type="dxa" w:w="1728"/>
          </w:tcPr>
          <w:p>
            <w:r/>
            <w:r>
              <w:rPr>
                <w:b w:val="0"/>
              </w:rPr>
              <w:t>Mengikuti Metode Pelaksanaan yang telah ditetapkan PPK sesuai Kerangka Acuan Kerja</w:t>
            </w:r>
          </w:p>
        </w:tc>
        <w:tc>
          <w:tcPr>
            <w:tcW w:type="dxa" w:w="1728"/>
          </w:tcPr>
          <w:p>
            <w:r/>
            <w:r>
              <w:rPr>
                <w:b w:val="0"/>
              </w:rPr>
              <w:t>Dapat diterima</w:t>
            </w:r>
          </w:p>
        </w:tc>
        <w:tc>
          <w:tcPr>
            <w:tcW w:type="dxa" w:w="1728"/>
          </w:tcPr>
          <w:p>
            <w:r/>
            <w:r>
              <w:rPr>
                <w:b w:val="0"/>
              </w:rPr>
              <w:t>Sesuai/ Memenuhi Syarat</w:t>
            </w:r>
          </w:p>
        </w:tc>
      </w:tr>
      <w:tr>
        <w:tc>
          <w:tcPr>
            <w:tcW w:type="dxa" w:w="1728"/>
          </w:tcPr>
          <w:p>
            <w:r/>
          </w:p>
        </w:tc>
        <w:tc>
          <w:tcPr>
            <w:tcW w:type="dxa" w:w="1728"/>
          </w:tcPr>
          <w:p>
            <w:r/>
            <w:r>
              <w:rPr>
                <w:b w:val="0"/>
              </w:rPr>
              <w:t>Proposal Teknis</w:t>
            </w:r>
          </w:p>
        </w:tc>
        <w:tc>
          <w:tcPr>
            <w:tcW w:type="dxa" w:w="1728"/>
          </w:tcPr>
          <w:p>
            <w:r/>
            <w:r>
              <w:rPr>
                <w:b w:val="0"/>
              </w:rPr>
              <w:t>Sesuai Dokumen Penawaran</w:t>
            </w:r>
          </w:p>
        </w:tc>
        <w:tc>
          <w:tcPr>
            <w:tcW w:type="dxa" w:w="1728"/>
          </w:tcPr>
          <w:p>
            <w:r/>
            <w:r>
              <w:rPr>
                <w:b w:val="0"/>
              </w:rPr>
              <w:t>Dapat diterima</w:t>
            </w:r>
          </w:p>
        </w:tc>
        <w:tc>
          <w:tcPr>
            <w:tcW w:type="dxa" w:w="1728"/>
          </w:tcPr>
          <w:p>
            <w:r/>
            <w:r>
              <w:rPr>
                <w:b w:val="0"/>
              </w:rPr>
              <w:t>Sesuai/  Memenuhi Syarat</w:t>
            </w:r>
          </w:p>
        </w:tc>
      </w:tr>
      <w:tr>
        <w:tc>
          <w:tcPr>
            <w:tcW w:type="dxa" w:w="1728"/>
          </w:tcPr>
          <w:p>
            <w:r/>
          </w:p>
        </w:tc>
        <w:tc>
          <w:tcPr>
            <w:tcW w:type="dxa" w:w="1728"/>
          </w:tcPr>
          <w:p>
            <w:r/>
            <w:r>
              <w:rPr>
                <w:b w:val="0"/>
              </w:rPr>
              <w:t>Kualifikasi Tenaga Ahli</w:t>
            </w:r>
          </w:p>
        </w:tc>
        <w:tc>
          <w:tcPr>
            <w:tcW w:type="dxa" w:w="1728"/>
          </w:tcPr>
          <w:p>
            <w:r/>
            <w:r>
              <w:rPr>
                <w:b w:val="0"/>
              </w:rPr>
              <w:t>Sesuai Dokumen Penawaran</w:t>
            </w:r>
          </w:p>
        </w:tc>
        <w:tc>
          <w:tcPr>
            <w:tcW w:type="dxa" w:w="1728"/>
          </w:tcPr>
          <w:p>
            <w:r/>
            <w:r>
              <w:rPr>
                <w:b w:val="0"/>
              </w:rPr>
              <w:t>Dapat diterima</w:t>
            </w:r>
          </w:p>
        </w:tc>
        <w:tc>
          <w:tcPr>
            <w:tcW w:type="dxa" w:w="1728"/>
          </w:tcPr>
          <w:p>
            <w:r/>
            <w:r>
              <w:rPr>
                <w:b w:val="0"/>
              </w:rPr>
              <w:t>Sesuai/  Memenuhi Syarat</w:t>
            </w:r>
          </w:p>
        </w:tc>
      </w:tr>
      <w:tr>
        <w:tc>
          <w:tcPr>
            <w:tcW w:type="dxa" w:w="1728"/>
          </w:tcPr>
          <w:p>
            <w:r/>
            <w:r>
              <w:rPr>
                <w:b w:val="0"/>
              </w:rPr>
              <w:t>2</w:t>
            </w:r>
          </w:p>
        </w:tc>
        <w:tc>
          <w:tcPr>
            <w:tcW w:type="dxa" w:w="1728"/>
          </w:tcPr>
          <w:p>
            <w:r/>
            <w:r>
              <w:rPr>
                <w:b w:val="0"/>
              </w:rPr>
              <w:t>Aspek Harga Ketimpangan Harga Satuan (≤ 110% HPS)</w:t>
            </w:r>
          </w:p>
        </w:tc>
        <w:tc>
          <w:tcPr>
            <w:tcW w:type="dxa" w:w="1728"/>
          </w:tcPr>
          <w:p>
            <w:r/>
            <w:r>
              <w:rPr>
                <w:b w:val="0"/>
              </w:rPr>
              <w:t>Apabila Harga Satuan Timpang (harga satuan timpang hanya berlaku untuk volume sesuai dengan Daftar Kuantitas dan Harga. Jika terjadi penambahan volume terhadap harga satuan yang dinyatakan timpang, maka pembayaran terhadap volume tersebut berdasarkan harga satuan penawaran yang tercantum dalam HPS)</w:t>
            </w:r>
          </w:p>
        </w:tc>
        <w:tc>
          <w:tcPr>
            <w:tcW w:type="dxa" w:w="1728"/>
          </w:tcPr>
          <w:p>
            <w:r/>
            <w:r>
              <w:rPr>
                <w:b w:val="0"/>
              </w:rPr>
              <w:t>Dapat diterima</w:t>
            </w:r>
          </w:p>
        </w:tc>
        <w:tc>
          <w:tcPr>
            <w:tcW w:type="dxa" w:w="1728"/>
          </w:tcPr>
          <w:p>
            <w:r/>
            <w:r>
              <w:rPr>
                <w:b w:val="0"/>
              </w:rPr>
              <w:t>Sesuai/ Memenuhi Syarat</w:t>
            </w:r>
          </w:p>
        </w:tc>
      </w:tr>
      <w:tr>
        <w:tc>
          <w:tcPr>
            <w:tcW w:type="dxa" w:w="1728"/>
          </w:tcPr>
          <w:p>
            <w:r/>
          </w:p>
        </w:tc>
        <w:tc>
          <w:tcPr>
            <w:tcW w:type="dxa" w:w="1728"/>
          </w:tcPr>
          <w:p>
            <w:r/>
            <w:r>
              <w:rPr>
                <w:b w:val="0"/>
              </w:rPr>
              <w:t>Kewajaran Harga (HPS ≥ Harga Penawaran ≥ 80%</w:t>
            </w:r>
          </w:p>
        </w:tc>
        <w:tc>
          <w:tcPr>
            <w:tcW w:type="dxa" w:w="1728"/>
          </w:tcPr>
          <w:p>
            <w:r/>
            <w:r>
              <w:rPr>
                <w:b w:val="0"/>
              </w:rPr>
              <w:t>Apabila Harga Penawaran Tidak Wajar, apabila peserta ditunjuk sebagai pemenang bersedia untuk menaikan Jaminan Pelaksanaan Menjadi 5% (lima persen) dari nilai total HPS</w:t>
            </w:r>
          </w:p>
        </w:tc>
        <w:tc>
          <w:tcPr>
            <w:tcW w:type="dxa" w:w="1728"/>
          </w:tcPr>
          <w:p>
            <w:r/>
            <w:r>
              <w:rPr>
                <w:b w:val="0"/>
              </w:rPr>
              <w:t>Dapat diterima</w:t>
            </w:r>
          </w:p>
        </w:tc>
        <w:tc>
          <w:tcPr>
            <w:tcW w:type="dxa" w:w="1728"/>
          </w:tcPr>
          <w:p>
            <w:r/>
            <w:r>
              <w:rPr>
                <w:b w:val="0"/>
              </w:rPr>
              <w:t>Sesuai/ Memenuhi Syarat</w:t>
            </w:r>
          </w:p>
        </w:tc>
      </w:tr>
    </w:tbl>
    <w:p/>
    <w:p>
      <w:r>
        <w:rPr>
          <w:b w:val="0"/>
        </w:rPr>
        <w:t>Negosiasi Harga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rPr>
              <w:t>No</w:t>
            </w:r>
          </w:p>
        </w:tc>
        <w:tc>
          <w:tcPr>
            <w:tcW w:type="dxa" w:w="1728"/>
          </w:tcPr>
          <w:p>
            <w:r/>
            <w:r>
              <w:rPr>
                <w:b/>
              </w:rPr>
              <w:t>Pekerjaan</w:t>
            </w:r>
          </w:p>
        </w:tc>
        <w:tc>
          <w:tcPr>
            <w:tcW w:type="dxa" w:w="1728"/>
          </w:tcPr>
          <w:p>
            <w:r/>
            <w:r>
              <w:rPr>
                <w:b/>
              </w:rPr>
              <w:t>Harga Perkiraan Sendiri</w:t>
            </w:r>
            <w:r>
              <w:rPr>
                <w:b w:val="0"/>
              </w:rPr>
              <w:t xml:space="preserve"> </w:t>
            </w:r>
            <w:r>
              <w:rPr>
                <w:b/>
              </w:rPr>
              <w:t>( HPS )</w:t>
            </w:r>
          </w:p>
        </w:tc>
        <w:tc>
          <w:tcPr>
            <w:tcW w:type="dxa" w:w="1728"/>
          </w:tcPr>
          <w:p>
            <w:r/>
            <w:r>
              <w:rPr>
                <w:b/>
              </w:rPr>
              <w:t>Harga Penawaran</w:t>
            </w:r>
            <w:r>
              <w:rPr>
                <w:b w:val="0"/>
              </w:rPr>
              <w:t xml:space="preserve"> </w:t>
            </w:r>
            <w:r>
              <w:rPr>
                <w:b/>
              </w:rPr>
              <w:t>( Terkoreksi )</w:t>
            </w:r>
          </w:p>
        </w:tc>
        <w:tc>
          <w:tcPr>
            <w:tcW w:type="dxa" w:w="1728"/>
          </w:tcPr>
          <w:p>
            <w:r/>
            <w:r>
              <w:rPr>
                <w:b/>
              </w:rPr>
              <w:t>Harga Negosiasi</w:t>
            </w:r>
          </w:p>
        </w:tc>
      </w:tr>
      <w:tr>
        <w:tc>
          <w:tcPr>
            <w:tcW w:type="dxa" w:w="1728"/>
          </w:tcPr>
          <w:p>
            <w:r/>
            <w:r>
              <w:rPr>
                <w:b w:val="0"/>
              </w:rPr>
              <w:t>1.</w:t>
            </w:r>
          </w:p>
        </w:tc>
        <w:tc>
          <w:tcPr>
            <w:tcW w:type="dxa" w:w="1728"/>
          </w:tcPr>
          <w:p>
            <w:r/>
            <w:r>
              <w:rPr>
                <w:b w:val="0"/>
              </w:rPr>
              <w:t>[pekerjaan]</w:t>
            </w:r>
          </w:p>
        </w:tc>
        <w:tc>
          <w:tcPr>
            <w:tcW w:type="dxa" w:w="1728"/>
          </w:tcPr>
          <w:p>
            <w:r/>
            <w:r>
              <w:rPr>
                <w:b w:val="0"/>
              </w:rPr>
              <w:t>Rp. [total_hps]</w:t>
            </w:r>
          </w:p>
        </w:tc>
        <w:tc>
          <w:tcPr>
            <w:tcW w:type="dxa" w:w="1728"/>
          </w:tcPr>
          <w:p>
            <w:r/>
            <w:r>
              <w:rPr>
                <w:b w:val="0"/>
              </w:rPr>
              <w:t>Rp. [total_penawaran]</w:t>
            </w:r>
          </w:p>
        </w:tc>
        <w:tc>
          <w:tcPr>
            <w:tcW w:type="dxa" w:w="1728"/>
          </w:tcPr>
          <w:p>
            <w:r/>
            <w:r>
              <w:rPr>
                <w:b w:val="0"/>
              </w:rPr>
              <w:t>Rp. [harga_kontrak]</w:t>
            </w:r>
          </w:p>
        </w:tc>
      </w:tr>
    </w:tbl>
    <w:p/>
    <w:tbl>
      <w:tblPr>
        <w:tblStyle w:val="TableGrid"/>
        <w:tblW w:type="auto" w:w="0"/>
        <w:tblLook w:firstColumn="1" w:firstRow="1" w:lastColumn="0" w:lastRow="0" w:noHBand="0" w:noVBand="1" w:val="04A0"/>
      </w:tblPr>
      <w:tblGrid>
        <w:gridCol w:w="4320"/>
        <w:gridCol w:w="4320"/>
      </w:tblGrid>
      <w:tr>
        <w:tc>
          <w:tcPr>
            <w:tcW w:type="dxa" w:w="4320"/>
          </w:tcPr>
          <w:p>
            <w:r/>
            <w:r>
              <w:rPr>
                <w:b w:val="0"/>
              </w:rPr>
              <w:t xml:space="preserve">Peserta / Saksi Yang Hadir  </w:t>
            </w:r>
            <w:r>
              <w:rPr>
                <w:b/>
              </w:rPr>
              <w:t>[nama_badan_usaha]</w:t>
            </w:r>
            <w:r>
              <w:rPr>
                <w:b w:val="0"/>
              </w:rPr>
              <w:t xml:space="preserve">       </w:t>
            </w:r>
            <w:r>
              <w:rPr>
                <w:b/>
              </w:rPr>
              <w:t>[nama_wakil_sah]</w:t>
            </w:r>
            <w:r>
              <w:rPr>
                <w:b w:val="0"/>
              </w:rPr>
              <w:t xml:space="preserve">  [jabatan_wakil_sah]</w:t>
            </w:r>
          </w:p>
        </w:tc>
        <w:tc>
          <w:tcPr>
            <w:tcW w:type="dxa" w:w="4320"/>
          </w:tcPr>
          <w:p>
            <w:r/>
            <w:r>
              <w:rPr>
                <w:b w:val="0"/>
              </w:rPr>
              <w:t xml:space="preserve">Pontianak, [tanggal_ baktnh] Pejabat Pengadaan Barang / Jasa Pada [nama_instansi] Tahun Anggaran [tahun_anggaran] </w:t>
            </w:r>
            <w:r>
              <w:rPr>
                <w:b/>
              </w:rPr>
              <w:t>[nama_pp]</w:t>
            </w:r>
            <w:r>
              <w:rPr>
                <w:b w:val="0"/>
              </w:rPr>
              <w:t xml:space="preserve"> NIP. [nip_pp]</w:t>
            </w:r>
          </w:p>
        </w:tc>
      </w:tr>
    </w:tbl>
    <w:p/>
    <w:p>
      <w:r>
        <w:rPr>
          <w:b/>
        </w:rPr>
        <w:t>BERITA ACARA PEMBUKTIAN KUALIFIKASI</w:t>
      </w:r>
    </w:p>
    <w:p>
      <w:r>
        <w:rPr>
          <w:b w:val="0"/>
        </w:rPr>
        <w:t xml:space="preserve">Nomor : [nomor_bapk] </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w:t>
      </w:r>
      <w:r>
        <w:rPr>
          <w:b/>
        </w:rPr>
        <w:t>terbilang_hari_bapk</w:t>
      </w:r>
      <w:r>
        <w:rPr>
          <w:b/>
        </w:rPr>
        <w:t>]</w:t>
      </w:r>
      <w:r>
        <w:rPr>
          <w:b/>
        </w:rPr>
        <w:t xml:space="preserve"> </w:t>
      </w:r>
      <w:r>
        <w:rPr>
          <w:b w:val="0"/>
        </w:rPr>
        <w:t xml:space="preserve">tanggal </w:t>
      </w:r>
      <w:r>
        <w:rPr>
          <w:b/>
        </w:rPr>
        <w:t>[terbilang_tanggal_bapk]</w:t>
      </w:r>
      <w:r>
        <w:rPr>
          <w:b w:val="0"/>
        </w:rPr>
        <w:t xml:space="preserve"> bulan </w:t>
      </w:r>
      <w:r>
        <w:rPr>
          <w:b/>
        </w:rPr>
        <w:t>[terbilang_bulan_bapk]</w:t>
      </w:r>
      <w:r>
        <w:rPr>
          <w:b/>
        </w:rPr>
        <w:t xml:space="preserve"> </w:t>
      </w:r>
      <w:r>
        <w:rPr>
          <w:b w:val="0"/>
        </w:rPr>
        <w:t xml:space="preserve">tahun </w:t>
      </w:r>
      <w:r>
        <w:rPr>
          <w:b/>
        </w:rPr>
        <w:t>[terbilang_tahun_anggaran]</w:t>
      </w:r>
      <w:r>
        <w:rPr>
          <w:b w:val="0"/>
        </w:rPr>
        <w:t xml:space="preserve">, saya yang bertanda tangan dibawah ini  : </w:t>
      </w:r>
      <w:r>
        <w:rPr>
          <w:b/>
        </w:rPr>
        <w:t>[nama_pp]</w:t>
      </w:r>
      <w:r>
        <w:rPr>
          <w:b/>
        </w:rPr>
        <w:t xml:space="preserve"> </w:t>
      </w:r>
      <w:r>
        <w:rPr>
          <w:b w:val="0"/>
        </w:rPr>
        <w:t xml:space="preserve">selaku Pejabat Pengadaan Barang/Jasa Tahun [tahun_anggaran] [nama_instansi] yang dibentuk berdasarkan Surat Keputusan [pejabat_skpp], [instansi_skpp] Nomor : [nomor_skpp], Tanggal [tanggal_skpp] telah melaksanakan </w:t>
      </w:r>
      <w:r>
        <w:rPr>
          <w:b/>
        </w:rPr>
        <w:t xml:space="preserve">Pembuktian Kualifikasi </w:t>
      </w:r>
      <w:r>
        <w:rPr>
          <w:b w:val="0"/>
        </w:rPr>
        <w:t xml:space="preserve">terhadap Dokumen Penawaran Perusahaan </w:t>
      </w:r>
      <w:r>
        <w:rPr>
          <w:b/>
        </w:rPr>
        <w:t>[nama_badan_usaha]</w:t>
      </w:r>
      <w:r>
        <w:rPr>
          <w:b/>
        </w:rPr>
        <w:t xml:space="preserve"> </w:t>
      </w:r>
      <w:r>
        <w:rPr>
          <w:b w:val="0"/>
        </w:rPr>
        <w:t>pada Pakerjaan tersebut diatas dengan [jabatan_wakil_sah] / Wakil Sah yang hadir dalam Pembuktian Kualifikasi bertempat di Kantor [nama_instansi] Provinsi Kalimantan Barat yang beralamat : [alamat_instansi], dengan hasil sebagai berikut :</w:t>
      </w:r>
    </w:p>
    <w:p>
      <w:r>
        <w:rPr>
          <w:b w:val="0"/>
        </w:rPr>
        <w:t>1. Pembuktian Kualifikasi meliputi :</w:t>
      </w:r>
    </w:p>
    <w:p>
      <w:r>
        <w:rPr>
          <w:b w:val="0"/>
        </w:rPr>
        <w:t>- Memverifikasi kesesuaian data pada Formulir Isian Kualifikasi dengan dokumen asli, salinan dokumen yang sudah dilegalisir oleh pejabat yang berwenang dan meminta salinan dokumen tersebut, dan/atau melalui fasilitas elektronik yang disediakan oleh penerbit dokumen.</w:t>
      </w:r>
    </w:p>
    <w:p>
      <w:r>
        <w:rPr>
          <w:b w:val="0"/>
        </w:rPr>
        <w:tab/>
        <w:t>- Memeriksa/ meneliti keabsahan pengalaman pekerjaan sesuai klasifikasi dievaluasi dengan cara melihat dokumen kontrak asli dan Berita Acara Serah Terima Pekerjaan dari pekerjaan yang telah diselesaikan sebelumnya.</w:t>
      </w:r>
    </w:p>
    <w:p>
      <w:r>
        <w:rPr>
          <w:b w:val="0"/>
        </w:rPr>
        <w:tab/>
        <w:t>- Apabila hasil pembuktian kualifikasi ditemukan pemalsuan data, maka Pelaku Usaha digugurkan dan dikenakan sanksi daftar hitam.</w:t>
      </w:r>
    </w:p>
    <w:p>
      <w:r>
        <w:rPr>
          <w:b w:val="0"/>
        </w:rPr>
        <w:t xml:space="preserve">Kesimpulan Hasil </w:t>
      </w:r>
      <w:r>
        <w:rPr>
          <w:b/>
        </w:rPr>
        <w:t xml:space="preserve">Pembuktian Kualifikasi </w:t>
      </w:r>
      <w:r>
        <w:rPr>
          <w:b w:val="0"/>
        </w:rPr>
        <w:t>adalah :</w:t>
      </w:r>
    </w:p>
    <w:p>
      <w:r>
        <w:rPr>
          <w:b w:val="0"/>
        </w:rPr>
        <w:t xml:space="preserve">Bahwa Hasil Pembuktian Kualifikasi (terlampir) terhadap Dokumen Penawaran beserta Formulir Isian Kualifkasi dan Lampirannya yang telah dibuktikan oleh [jabatan_wakil_sah] / Wakil Sah Perusahaan </w:t>
      </w:r>
      <w:r>
        <w:rPr>
          <w:b/>
        </w:rPr>
        <w:t>[nama_badan_usaha]</w:t>
      </w:r>
      <w:r>
        <w:rPr>
          <w:b/>
        </w:rPr>
        <w:t xml:space="preserve"> </w:t>
      </w:r>
      <w:r>
        <w:rPr>
          <w:b w:val="0"/>
        </w:rPr>
        <w:t xml:space="preserve">dinyatakan </w:t>
      </w:r>
      <w:r>
        <w:rPr>
          <w:b/>
        </w:rPr>
        <w:t>SAH</w:t>
      </w:r>
      <w:r>
        <w:rPr>
          <w:b w:val="0"/>
        </w:rPr>
        <w:t xml:space="preserve"> dan </w:t>
      </w:r>
      <w:r>
        <w:rPr>
          <w:b/>
        </w:rPr>
        <w:t>memenuhi persyaratan pada pembuktian Kualifikasi</w:t>
      </w:r>
      <w:r>
        <w:rPr>
          <w:b w:val="0"/>
        </w:rPr>
        <w:t xml:space="preserve"> dan dapat dilanjutkan ke tahap </w:t>
      </w:r>
      <w:r>
        <w:rPr>
          <w:b/>
        </w:rPr>
        <w:t>Klarifikasi Teknis dan Negosiasi Harga</w:t>
      </w:r>
      <w:r>
        <w:rPr>
          <w:b w:val="0"/>
        </w:rPr>
        <w:t>.</w:t>
      </w:r>
    </w:p>
    <w:p>
      <w:r>
        <w:rPr>
          <w:b w:val="0"/>
        </w:rPr>
        <w:t>Demikian Berita Acara Pembuktian Kualifikasi ini dan dibuat untuk dapat dipergunakan sebagaimana mestinya.</w:t>
      </w:r>
    </w:p>
    <w:p>
      <w:r>
        <w:rPr>
          <w:b w:val="0"/>
        </w:rPr>
        <w:t>Pontianak,   [tanggal_bapk]</w:t>
      </w:r>
    </w:p>
    <w:p>
      <w:r>
        <w:rPr>
          <w:b w:val="0"/>
        </w:rPr>
        <w:t xml:space="preserve">Pejabat Pengadaan Barang / Jasa  </w:t>
      </w:r>
    </w:p>
    <w:p>
      <w:r>
        <w:rPr>
          <w:b w:val="0"/>
        </w:rPr>
        <w:t xml:space="preserve">Pada [nama_instansi] </w:t>
      </w:r>
    </w:p>
    <w:p>
      <w:r>
        <w:rPr>
          <w:b w:val="0"/>
        </w:rPr>
        <w:t>Tahun Anggaran [tahun_anggaran]</w:t>
      </w:r>
    </w:p>
    <w:p>
      <w:r>
        <w:rPr>
          <w:b/>
        </w:rPr>
        <w:t>[</w:t>
      </w:r>
      <w:r>
        <w:rPr>
          <w:b/>
        </w:rPr>
        <w:t>nama_pp</w:t>
      </w:r>
      <w:r>
        <w:rPr>
          <w:b/>
        </w:rPr>
        <w:t>]</w:t>
      </w:r>
    </w:p>
    <w:p>
      <w:r>
        <w:rPr>
          <w:b w:val="0"/>
        </w:rPr>
        <w:t>NIP. [nip_pp]</w:t>
      </w:r>
    </w:p>
    <w:p>
      <w:r>
        <w:rPr>
          <w:b/>
        </w:rPr>
        <w:t>LAMPIRAN PEMBUKTIAN KUALIFIKASI</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 PERUSAHAAN : </w:t>
      </w:r>
      <w:r>
        <w:rPr>
          <w:b/>
        </w:rPr>
        <w:t>[nama_badan_usaha]</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rPr>
              <w:t>No</w:t>
            </w:r>
          </w:p>
        </w:tc>
        <w:tc>
          <w:tcPr>
            <w:tcW w:type="dxa" w:w="1728"/>
          </w:tcPr>
          <w:p>
            <w:r/>
            <w:r>
              <w:rPr>
                <w:b/>
              </w:rPr>
              <w:t>Pembuktian Dokumen Kualifikasi</w:t>
            </w:r>
          </w:p>
        </w:tc>
        <w:tc>
          <w:tcPr>
            <w:tcW w:type="dxa" w:w="1728"/>
          </w:tcPr>
          <w:p>
            <w:r/>
            <w:r>
              <w:rPr>
                <w:b/>
              </w:rPr>
              <w:t>Asli /Salinan yang Sudah Dilegalisir</w:t>
            </w:r>
          </w:p>
        </w:tc>
        <w:tc>
          <w:tcPr>
            <w:tcW w:type="dxa" w:w="1728"/>
          </w:tcPr>
          <w:p>
            <w:r/>
            <w:r>
              <w:rPr>
                <w:b/>
              </w:rPr>
              <w:t>salinan dokumen /Fotocopy</w:t>
            </w:r>
          </w:p>
        </w:tc>
        <w:tc>
          <w:tcPr>
            <w:tcW w:type="dxa" w:w="1728"/>
          </w:tcPr>
          <w:p>
            <w:r/>
            <w:r>
              <w:rPr>
                <w:b/>
              </w:rPr>
              <w:t>Hasil Pembuktian</w:t>
            </w:r>
          </w:p>
        </w:tc>
      </w:tr>
      <w:tr>
        <w:tc>
          <w:tcPr>
            <w:tcW w:type="dxa" w:w="1728"/>
          </w:tcPr>
          <w:p>
            <w:r/>
            <w:r>
              <w:rPr>
                <w:b w:val="0"/>
              </w:rPr>
              <w:t>1.</w:t>
            </w:r>
          </w:p>
        </w:tc>
        <w:tc>
          <w:tcPr>
            <w:tcW w:type="dxa" w:w="1728"/>
          </w:tcPr>
          <w:p>
            <w:r/>
            <w:r>
              <w:rPr>
                <w:b w:val="0"/>
              </w:rPr>
              <w:t>Surat penawaran lengkap beserta lampiran-lampirannya yang telah di tanda tangani</w:t>
            </w:r>
          </w:p>
        </w:tc>
        <w:tc>
          <w:tcPr>
            <w:tcW w:type="dxa" w:w="1728"/>
          </w:tcPr>
          <w:p>
            <w:r/>
            <w:r>
              <w:rPr>
                <w:b w:val="0"/>
              </w:rPr>
              <w:t>Ada dan diserahkan kepada Pejabat Pengadaan Barang/Jasa</w:t>
            </w:r>
          </w:p>
        </w:tc>
        <w:tc>
          <w:tcPr>
            <w:tcW w:type="dxa" w:w="1728"/>
          </w:tcPr>
          <w:p>
            <w:r/>
            <w:r>
              <w:rPr>
                <w:b w:val="0"/>
              </w:rPr>
              <w:t>-</w:t>
            </w:r>
          </w:p>
        </w:tc>
        <w:tc>
          <w:tcPr>
            <w:tcW w:type="dxa" w:w="1728"/>
          </w:tcPr>
          <w:p>
            <w:r/>
            <w:r>
              <w:rPr>
                <w:b w:val="0"/>
              </w:rPr>
              <w:t>Sesuai/ Memenuhi Syarat</w:t>
            </w:r>
          </w:p>
        </w:tc>
      </w:tr>
      <w:tr>
        <w:tc>
          <w:tcPr>
            <w:tcW w:type="dxa" w:w="1728"/>
          </w:tcPr>
          <w:p>
            <w:r/>
            <w:r>
              <w:rPr>
                <w:b w:val="0"/>
              </w:rPr>
              <w:t>2.</w:t>
            </w:r>
          </w:p>
        </w:tc>
        <w:tc>
          <w:tcPr>
            <w:tcW w:type="dxa" w:w="1728"/>
          </w:tcPr>
          <w:p>
            <w:r/>
            <w:r>
              <w:rPr>
                <w:b w:val="0"/>
              </w:rPr>
              <w:t>Izin Usaha Jasa Konstruksi (IUJK)</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3.</w:t>
            </w:r>
          </w:p>
        </w:tc>
        <w:tc>
          <w:tcPr>
            <w:tcW w:type="dxa" w:w="1728"/>
          </w:tcPr>
          <w:p>
            <w:r/>
            <w:r>
              <w:rPr>
                <w:b w:val="0"/>
              </w:rPr>
              <w:t>Sertifikat Badan Usaha (SBU) sesuai subklasifikasi Usaha</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4.</w:t>
            </w:r>
          </w:p>
        </w:tc>
        <w:tc>
          <w:tcPr>
            <w:tcW w:type="dxa" w:w="1728"/>
          </w:tcPr>
          <w:p>
            <w:r/>
            <w:r>
              <w:rPr>
                <w:b w:val="0"/>
              </w:rPr>
              <w:t>NPWP dan Tanda Pelunasan Pajak Tahun Terakhir (SPT Tahunan)</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5.</w:t>
            </w:r>
          </w:p>
        </w:tc>
        <w:tc>
          <w:tcPr>
            <w:tcW w:type="dxa" w:w="1728"/>
          </w:tcPr>
          <w:p>
            <w:r/>
            <w:r>
              <w:rPr>
                <w:b w:val="0"/>
              </w:rPr>
              <w:t>Akte Pendirian Perusahaan dan Perubahan Terakhir (Jika Ada)</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6.</w:t>
            </w:r>
          </w:p>
        </w:tc>
        <w:tc>
          <w:tcPr>
            <w:tcW w:type="dxa" w:w="1728"/>
          </w:tcPr>
          <w:p>
            <w:r/>
            <w:r>
              <w:rPr>
                <w:b w:val="0"/>
              </w:rPr>
              <w:t>Pengurus Perusahaan : [jabatan_wakil_sah] (Identitas) Komanditer (Identitas)</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7.</w:t>
            </w:r>
          </w:p>
        </w:tc>
        <w:tc>
          <w:tcPr>
            <w:tcW w:type="dxa" w:w="1728"/>
          </w:tcPr>
          <w:p>
            <w:r/>
            <w:r>
              <w:rPr>
                <w:b w:val="0"/>
              </w:rPr>
              <w:t>Data Pengalaman Perusahaan : Kontrak BA Serah Terima (PHO dan FHO)</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r>
        <w:tc>
          <w:tcPr>
            <w:tcW w:type="dxa" w:w="1728"/>
          </w:tcPr>
          <w:p>
            <w:r/>
            <w:r>
              <w:rPr>
                <w:b w:val="0"/>
              </w:rPr>
              <w:t>8.</w:t>
            </w:r>
          </w:p>
        </w:tc>
        <w:tc>
          <w:tcPr>
            <w:tcW w:type="dxa" w:w="1728"/>
          </w:tcPr>
          <w:p>
            <w:r/>
            <w:r>
              <w:rPr>
                <w:b w:val="0"/>
              </w:rPr>
              <w:t>Data pekerjaan yg sedang dilaksanakan (Jika Ada)</w:t>
            </w:r>
          </w:p>
        </w:tc>
        <w:tc>
          <w:tcPr>
            <w:tcW w:type="dxa" w:w="1728"/>
          </w:tcPr>
          <w:p>
            <w:r/>
            <w:r>
              <w:rPr>
                <w:b w:val="0"/>
              </w:rPr>
              <w:t>Diserahkan / Diperlihatkan</w:t>
            </w:r>
          </w:p>
        </w:tc>
        <w:tc>
          <w:tcPr>
            <w:tcW w:type="dxa" w:w="1728"/>
          </w:tcPr>
          <w:p>
            <w:r/>
            <w:r>
              <w:rPr>
                <w:b w:val="0"/>
              </w:rPr>
              <w:t>Diserahkan kepada Pejabat Pengadaan Barang/Jasa</w:t>
            </w:r>
          </w:p>
        </w:tc>
        <w:tc>
          <w:tcPr>
            <w:tcW w:type="dxa" w:w="1728"/>
          </w:tcPr>
          <w:p>
            <w:r/>
            <w:r>
              <w:rPr>
                <w:b w:val="0"/>
              </w:rPr>
              <w:t>Sesuai/ Memenuhi Syarat</w:t>
            </w:r>
          </w:p>
        </w:tc>
      </w:tr>
    </w:tbl>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BERITA ACARA HASIL EVALUASI PENAWARAN</w:t>
      </w:r>
    </w:p>
    <w:p>
      <w:r>
        <w:rPr>
          <w:b w:val="0"/>
        </w:rPr>
        <w:t>Nomor : [nomor_bahep]</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[terbilang_hari_bahep]</w:t>
      </w:r>
      <w:r>
        <w:rPr>
          <w:b/>
        </w:rPr>
        <w:t xml:space="preserve"> </w:t>
      </w:r>
      <w:r>
        <w:rPr>
          <w:b w:val="0"/>
        </w:rPr>
        <w:t>tanggal</w:t>
      </w:r>
      <w:r>
        <w:rPr>
          <w:b/>
        </w:rPr>
        <w:t xml:space="preserve"> [terbilang_tanggal_bahep] </w:t>
      </w:r>
      <w:r>
        <w:rPr>
          <w:b w:val="0"/>
        </w:rPr>
        <w:t>bulan [terbilang_bulan_bahep] tahun</w:t>
      </w:r>
      <w:r>
        <w:rPr>
          <w:b/>
        </w:rPr>
        <w:t xml:space="preserve"> [terbilang_tahun_anggaran]</w:t>
      </w:r>
      <w:r>
        <w:rPr>
          <w:b/>
        </w:rPr>
        <w:t>,</w:t>
      </w:r>
      <w:r>
        <w:rPr>
          <w:b w:val="0"/>
        </w:rPr>
        <w:t xml:space="preserve"> saya yang bertanda tangan dibawah ini  : </w:t>
      </w:r>
      <w:r>
        <w:rPr>
          <w:b/>
        </w:rPr>
        <w:t>[nama_pp]</w:t>
      </w:r>
      <w:r>
        <w:rPr>
          <w:b/>
        </w:rPr>
        <w:t xml:space="preserve"> </w:t>
      </w:r>
      <w:r>
        <w:rPr>
          <w:b w:val="0"/>
        </w:rPr>
        <w:t xml:space="preserve">selaku Pejabat Pengadaan Barang/Jasa Tahun [tahun_anggaran] [nama_instansi] yang dibentuk berdasarkan Surat Keputusan [pejabat_skpp], [instansi_skpp] Nomor : [nomor_skpp], Tanggal [tanggal_skpp] telah melaksanakan </w:t>
      </w:r>
      <w:r>
        <w:rPr>
          <w:b/>
        </w:rPr>
        <w:t xml:space="preserve">Evaluasi Penawaran (Administrasi dan Kualifikasi, Teknis, Harga) </w:t>
      </w:r>
      <w:r>
        <w:rPr>
          <w:b w:val="0"/>
        </w:rPr>
        <w:t xml:space="preserve">terhadap Dokumen Penawaran Perusahaan </w:t>
      </w:r>
      <w:r>
        <w:rPr>
          <w:b/>
        </w:rPr>
        <w:t>[nama_badan_usaha]</w:t>
      </w:r>
      <w:r>
        <w:rPr>
          <w:b w:val="0"/>
        </w:rPr>
        <w:t xml:space="preserve"> untuk pekerjaan tersebut di atas, dengan Hasil Evaluasi sebagai berikut ;</w:t>
      </w:r>
    </w:p>
    <w:p>
      <w:r>
        <w:rPr>
          <w:b/>
        </w:rPr>
        <w:t>A. EVALUASI ADMINISTRASI DAN KUALIFIKASI</w:t>
      </w:r>
    </w:p>
    <w:p>
      <w:r>
        <w:rPr>
          <w:b w:val="0"/>
        </w:rPr>
        <w:t xml:space="preserve">- </w:t>
      </w:r>
      <w:r>
        <w:rPr>
          <w:b/>
        </w:rPr>
        <w:t>Evaluasi Administrasi</w:t>
      </w:r>
      <w:r>
        <w:rPr>
          <w:b w:val="0"/>
        </w:rPr>
        <w:t xml:space="preserve"> meliputi :</w:t>
      </w:r>
    </w:p>
    <w:p>
      <w:r>
        <w:rPr>
          <w:b w:val="0"/>
        </w:rPr>
        <w:tab/>
        <w:t>- Surat Penawaran ;</w:t>
      </w:r>
    </w:p>
    <w:p>
      <w:r>
        <w:rPr>
          <w:b w:val="0"/>
        </w:rPr>
        <w:t>Hasil Evaluasi Administrasi terhadap dokumen penawaran adalah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rPr>
              <w:t>No</w:t>
            </w:r>
          </w:p>
        </w:tc>
        <w:tc>
          <w:tcPr>
            <w:tcW w:type="dxa" w:w="1728"/>
          </w:tcPr>
          <w:p>
            <w:r/>
            <w:r>
              <w:rPr>
                <w:b/>
              </w:rPr>
              <w:t>Item yang di Evaluasi</w:t>
            </w:r>
          </w:p>
        </w:tc>
        <w:tc>
          <w:tcPr>
            <w:tcW w:type="dxa" w:w="1728"/>
          </w:tcPr>
          <w:p>
            <w:r/>
            <w:r>
              <w:rPr>
                <w:b/>
              </w:rPr>
              <w:t>Persyaratan di dalam Dokumen Pengadaan</w:t>
            </w:r>
          </w:p>
        </w:tc>
        <w:tc>
          <w:tcPr>
            <w:tcW w:type="dxa" w:w="1728"/>
          </w:tcPr>
          <w:p>
            <w:r/>
            <w:r>
              <w:rPr>
                <w:b/>
              </w:rPr>
              <w:t>Dokumen yang disampaikan</w:t>
            </w:r>
          </w:p>
        </w:tc>
        <w:tc>
          <w:tcPr>
            <w:tcW w:type="dxa" w:w="1728"/>
          </w:tcPr>
          <w:p>
            <w:r/>
            <w:r>
              <w:rPr>
                <w:b/>
              </w:rPr>
              <w:t>Hasil Evaluasi</w:t>
            </w:r>
          </w:p>
        </w:tc>
      </w:tr>
      <w:tr>
        <w:tc>
          <w:tcPr>
            <w:tcW w:type="dxa" w:w="1728"/>
          </w:tcPr>
          <w:p>
            <w:r/>
            <w:r>
              <w:rPr>
                <w:b w:val="0"/>
              </w:rPr>
              <w:t>1.</w:t>
            </w:r>
          </w:p>
        </w:tc>
        <w:tc>
          <w:tcPr>
            <w:tcW w:type="dxa" w:w="1728"/>
          </w:tcPr>
          <w:p>
            <w:r/>
            <w:r>
              <w:rPr>
                <w:b w:val="0"/>
              </w:rPr>
              <w:t>Surat Penawaran :</w:t>
            </w:r>
          </w:p>
        </w:tc>
        <w:tc>
          <w:tcPr>
            <w:tcW w:type="dxa" w:w="1728"/>
          </w:tcPr>
          <w:p>
            <w:r/>
          </w:p>
        </w:tc>
        <w:tc>
          <w:tcPr>
            <w:tcW w:type="dxa" w:w="1728"/>
          </w:tcPr>
          <w:p>
            <w:r/>
          </w:p>
        </w:tc>
        <w:tc>
          <w:tcPr>
            <w:tcW w:type="dxa" w:w="1728"/>
          </w:tcPr>
          <w:p>
            <w:r/>
          </w:p>
        </w:tc>
      </w:tr>
      <w:tr>
        <w:tc>
          <w:tcPr>
            <w:tcW w:type="dxa" w:w="1728"/>
          </w:tcPr>
          <w:p>
            <w:r/>
          </w:p>
        </w:tc>
        <w:tc>
          <w:tcPr>
            <w:tcW w:type="dxa" w:w="1728"/>
          </w:tcPr>
          <w:p>
            <w:r/>
            <w:r>
              <w:rPr>
                <w:b w:val="0"/>
              </w:rPr>
              <w:t>Ditandatangani oleh</w:t>
            </w:r>
          </w:p>
        </w:tc>
        <w:tc>
          <w:tcPr>
            <w:tcW w:type="dxa" w:w="1728"/>
          </w:tcPr>
          <w:p>
            <w:r/>
            <w:r>
              <w:rPr>
                <w:b w:val="0"/>
              </w:rPr>
              <w:t>[jabatan_wakil_sah]/Kuasa [jabatan_wakil_sah] yang nama Penerima Kuasa tercantum dalam Akte Pendirian/Akte Perubahan</w:t>
            </w:r>
          </w:p>
        </w:tc>
        <w:tc>
          <w:tcPr>
            <w:tcW w:type="dxa" w:w="1728"/>
          </w:tcPr>
          <w:p>
            <w:r/>
            <w:r>
              <w:rPr>
                <w:b w:val="0"/>
              </w:rPr>
              <w:t>[jabatan_wakil_sah]</w:t>
            </w:r>
          </w:p>
        </w:tc>
        <w:tc>
          <w:tcPr>
            <w:tcW w:type="dxa" w:w="1728"/>
          </w:tcPr>
          <w:p>
            <w:r/>
            <w:r>
              <w:rPr>
                <w:b w:val="0"/>
              </w:rPr>
              <w:t>Memenuhi Syarat</w:t>
            </w:r>
          </w:p>
        </w:tc>
      </w:tr>
      <w:tr>
        <w:tc>
          <w:tcPr>
            <w:tcW w:type="dxa" w:w="1728"/>
          </w:tcPr>
          <w:p>
            <w:r/>
          </w:p>
        </w:tc>
        <w:tc>
          <w:tcPr>
            <w:tcW w:type="dxa" w:w="1728"/>
          </w:tcPr>
          <w:p>
            <w:r/>
            <w:r>
              <w:rPr>
                <w:b w:val="0"/>
              </w:rPr>
              <w:t>Mencantumkan Harga Penawaran</w:t>
            </w:r>
          </w:p>
        </w:tc>
        <w:tc>
          <w:tcPr>
            <w:tcW w:type="dxa" w:w="1728"/>
          </w:tcPr>
          <w:p>
            <w:r/>
            <w:r>
              <w:rPr>
                <w:b w:val="0"/>
              </w:rPr>
              <w:t>Harga Penawaran ditulis dalam  Angka / Huruf</w:t>
            </w:r>
          </w:p>
        </w:tc>
        <w:tc>
          <w:tcPr>
            <w:tcW w:type="dxa" w:w="1728"/>
          </w:tcPr>
          <w:p>
            <w:r/>
            <w:r>
              <w:rPr>
                <w:b w:val="0"/>
              </w:rPr>
              <w:t>Rp. [total_penawaran] ([terbilang_total_penawaran] Rupiah)</w:t>
            </w:r>
          </w:p>
        </w:tc>
        <w:tc>
          <w:tcPr>
            <w:tcW w:type="dxa" w:w="1728"/>
          </w:tcPr>
          <w:p>
            <w:r/>
            <w:r>
              <w:rPr>
                <w:b w:val="0"/>
              </w:rPr>
              <w:t>Memenuhi Syarat</w:t>
            </w:r>
          </w:p>
        </w:tc>
      </w:tr>
      <w:tr>
        <w:tc>
          <w:tcPr>
            <w:tcW w:type="dxa" w:w="1728"/>
          </w:tcPr>
          <w:p>
            <w:r/>
          </w:p>
        </w:tc>
        <w:tc>
          <w:tcPr>
            <w:tcW w:type="dxa" w:w="1728"/>
          </w:tcPr>
          <w:p>
            <w:r/>
            <w:r>
              <w:rPr>
                <w:b w:val="0"/>
              </w:rPr>
              <w:t>Masa berlakunya waktu Surat Penawaran tidak kurang dari waktu yang ditetapkan dalam LDP</w:t>
            </w:r>
          </w:p>
        </w:tc>
        <w:tc>
          <w:tcPr>
            <w:tcW w:type="dxa" w:w="1728"/>
          </w:tcPr>
          <w:p>
            <w:r/>
            <w:r>
              <w:rPr>
                <w:b w:val="0"/>
              </w:rPr>
              <w:t>[masa_penawaran] ([terbilang_masa_penawaran]) Hari Kalender</w:t>
            </w:r>
          </w:p>
        </w:tc>
        <w:tc>
          <w:tcPr>
            <w:tcW w:type="dxa" w:w="1728"/>
          </w:tcPr>
          <w:p>
            <w:r/>
            <w:r>
              <w:rPr>
                <w:b w:val="0"/>
              </w:rPr>
              <w:t>[masa_penawaran] ([terbilang_masa_penawaran]) Hari Kalender</w:t>
            </w:r>
          </w:p>
        </w:tc>
        <w:tc>
          <w:tcPr>
            <w:tcW w:type="dxa" w:w="1728"/>
          </w:tcPr>
          <w:p>
            <w:r/>
            <w:r>
              <w:rPr>
                <w:b w:val="0"/>
              </w:rPr>
              <w:t>Memenuhi Syarat</w:t>
            </w:r>
          </w:p>
        </w:tc>
      </w:tr>
      <w:tr>
        <w:tc>
          <w:tcPr>
            <w:tcW w:type="dxa" w:w="1728"/>
          </w:tcPr>
          <w:p>
            <w:r/>
          </w:p>
        </w:tc>
        <w:tc>
          <w:tcPr>
            <w:tcW w:type="dxa" w:w="1728"/>
          </w:tcPr>
          <w:p>
            <w:r/>
            <w:r>
              <w:rPr>
                <w:b w:val="0"/>
              </w:rPr>
              <w:t>Jangka waktu pelaksanaan pekerjaan yang ditawarkan tidak melebihi jangka waktu yang ditetapkan dalam LDP</w:t>
            </w:r>
          </w:p>
        </w:tc>
        <w:tc>
          <w:tcPr>
            <w:tcW w:type="dxa" w:w="1728"/>
          </w:tcPr>
          <w:p>
            <w:r/>
            <w:r>
              <w:rPr>
                <w:b w:val="0"/>
              </w:rPr>
              <w:t>[masa_pelaksanaan] ([terbilang_masa_pelaksanaan]) Hari Kalender</w:t>
            </w:r>
          </w:p>
        </w:tc>
        <w:tc>
          <w:tcPr>
            <w:tcW w:type="dxa" w:w="1728"/>
          </w:tcPr>
          <w:p>
            <w:r/>
            <w:r>
              <w:rPr>
                <w:b w:val="0"/>
              </w:rPr>
              <w:t>[masa_pelaksanaan] ([terbilang_masa_pelaksanaan]) Hari Kalender</w:t>
            </w:r>
          </w:p>
        </w:tc>
        <w:tc>
          <w:tcPr>
            <w:tcW w:type="dxa" w:w="1728"/>
          </w:tcPr>
          <w:p>
            <w:r/>
            <w:r>
              <w:rPr>
                <w:b w:val="0"/>
              </w:rPr>
              <w:t>Memenuhi Syarat</w:t>
            </w:r>
          </w:p>
        </w:tc>
      </w:tr>
      <w:tr>
        <w:tc>
          <w:tcPr>
            <w:tcW w:type="dxa" w:w="1728"/>
          </w:tcPr>
          <w:p>
            <w:r/>
          </w:p>
        </w:tc>
        <w:tc>
          <w:tcPr>
            <w:tcW w:type="dxa" w:w="1728"/>
          </w:tcPr>
          <w:p>
            <w:r/>
            <w:r>
              <w:rPr>
                <w:b w:val="0"/>
              </w:rPr>
              <w:t>Bertanggal</w:t>
            </w:r>
          </w:p>
        </w:tc>
        <w:tc>
          <w:tcPr>
            <w:tcW w:type="dxa" w:w="1728"/>
          </w:tcPr>
          <w:p>
            <w:r/>
            <w:r>
              <w:rPr>
                <w:b w:val="0"/>
              </w:rPr>
              <w:t>Harus Bertanggal</w:t>
            </w:r>
          </w:p>
        </w:tc>
        <w:tc>
          <w:tcPr>
            <w:tcW w:type="dxa" w:w="1728"/>
          </w:tcPr>
          <w:p>
            <w:r/>
            <w:r>
              <w:rPr>
                <w:b w:val="0"/>
              </w:rPr>
              <w:t>Bertanggal</w:t>
            </w:r>
          </w:p>
        </w:tc>
        <w:tc>
          <w:tcPr>
            <w:tcW w:type="dxa" w:w="1728"/>
          </w:tcPr>
          <w:p>
            <w:r/>
            <w:r>
              <w:rPr>
                <w:b w:val="0"/>
              </w:rPr>
              <w:t>Memenuhi Syarat</w:t>
            </w:r>
          </w:p>
        </w:tc>
      </w:tr>
    </w:tbl>
    <w:p/>
    <w:p>
      <w:r>
        <w:rPr>
          <w:b w:val="0"/>
        </w:rPr>
        <w:tab/>
      </w:r>
      <w:r>
        <w:rPr>
          <w:b/>
        </w:rPr>
        <w:t>2.</w:t>
      </w:r>
      <w:r>
        <w:rPr>
          <w:b/>
        </w:rPr>
        <w:t xml:space="preserve"> Evaluasi Kualifkasi</w:t>
      </w:r>
      <w:r>
        <w:rPr>
          <w:b w:val="0"/>
        </w:rPr>
        <w:t xml:space="preserve"> meliputi :</w:t>
      </w:r>
    </w:p>
    <w:p>
      <w:r>
        <w:rPr>
          <w:b w:val="0"/>
        </w:rPr>
        <w:t>- Kelengkapan Formulir Isian Kualifikasi :</w:t>
      </w:r>
    </w:p>
    <w:p>
      <w:r>
        <w:rPr>
          <w:b w:val="0"/>
        </w:rPr>
        <w:tab/>
        <w:t>- Izin Usaha Jasa Konstruksi (IUJK);</w:t>
      </w:r>
    </w:p>
    <w:p>
      <w:r>
        <w:rPr>
          <w:b w:val="0"/>
        </w:rPr>
        <w:tab/>
        <w:t>- Sertifikat Badan Usaha (SBU) sesuai subklasifikasi Usaha;</w:t>
      </w:r>
    </w:p>
    <w:p>
      <w:r>
        <w:rPr>
          <w:b w:val="0"/>
        </w:rPr>
        <w:tab/>
        <w:t>- NPWP dan telah memenuhi kewajiban pelaporan perpajakan (SPT Tahunan);</w:t>
      </w:r>
    </w:p>
    <w:p>
      <w:r>
        <w:rPr>
          <w:b w:val="0"/>
        </w:rPr>
        <w:tab/>
        <w:t>- Akta pendirian perusahaan dan akta perubahan perusahaan (apabila ada perubahan);</w:t>
      </w:r>
    </w:p>
    <w:p>
      <w:r>
        <w:rPr>
          <w:b w:val="0"/>
        </w:rPr>
        <w:tab/>
        <w:t>- Pengalaman pekerjaan konstruksi;</w:t>
      </w:r>
    </w:p>
    <w:p>
      <w:r>
        <w:rPr>
          <w:b w:val="0"/>
        </w:rPr>
        <w:tab/>
        <w:t>- Memenuhi Sisa Kemampuan Paket (SKP);</w:t>
      </w:r>
    </w:p>
    <w:p>
      <w:r>
        <w:rPr>
          <w:b w:val="0"/>
        </w:rPr>
        <w:t>Hasil Evaluasi Kualifikasi adalah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rPr>
              <w:t>No</w:t>
            </w:r>
          </w:p>
        </w:tc>
        <w:tc>
          <w:tcPr>
            <w:tcW w:type="dxa" w:w="1728"/>
          </w:tcPr>
          <w:p>
            <w:r/>
            <w:r>
              <w:rPr>
                <w:b/>
              </w:rPr>
              <w:t>Item yang di Evaluasi</w:t>
            </w:r>
          </w:p>
        </w:tc>
        <w:tc>
          <w:tcPr>
            <w:tcW w:type="dxa" w:w="1728"/>
          </w:tcPr>
          <w:p>
            <w:r/>
            <w:r>
              <w:rPr>
                <w:b/>
              </w:rPr>
              <w:t>Persyaratan</w:t>
            </w:r>
            <w:r>
              <w:rPr>
                <w:b/>
              </w:rPr>
              <w:t xml:space="preserve"> di</w:t>
            </w:r>
            <w:r>
              <w:rPr>
                <w:b/>
              </w:rPr>
              <w:t xml:space="preserve"> dalam </w:t>
            </w:r>
            <w:r>
              <w:rPr>
                <w:b/>
              </w:rPr>
              <w:t>D</w:t>
            </w:r>
            <w:r>
              <w:rPr>
                <w:b/>
              </w:rPr>
              <w:t xml:space="preserve">okumen </w:t>
            </w:r>
            <w:r>
              <w:rPr>
                <w:b/>
              </w:rPr>
              <w:t>P</w:t>
            </w:r>
            <w:r>
              <w:rPr>
                <w:b/>
              </w:rPr>
              <w:t>engadaan</w:t>
            </w:r>
          </w:p>
        </w:tc>
        <w:tc>
          <w:tcPr>
            <w:tcW w:type="dxa" w:w="1728"/>
          </w:tcPr>
          <w:p>
            <w:r/>
            <w:r>
              <w:rPr>
                <w:b/>
              </w:rPr>
              <w:t>Dokumen yang disampaikan</w:t>
            </w:r>
          </w:p>
        </w:tc>
        <w:tc>
          <w:tcPr>
            <w:tcW w:type="dxa" w:w="1728"/>
          </w:tcPr>
          <w:p>
            <w:r/>
            <w:r>
              <w:rPr>
                <w:b/>
              </w:rPr>
              <w:t>Hasil Evaluasi</w:t>
            </w:r>
          </w:p>
        </w:tc>
      </w:tr>
      <w:tr>
        <w:tc>
          <w:tcPr>
            <w:tcW w:type="dxa" w:w="1728"/>
          </w:tcPr>
          <w:p>
            <w:r/>
            <w:r>
              <w:rPr>
                <w:b w:val="0"/>
              </w:rPr>
              <w:t>1.</w:t>
            </w:r>
          </w:p>
        </w:tc>
        <w:tc>
          <w:tcPr>
            <w:tcW w:type="dxa" w:w="1728"/>
          </w:tcPr>
          <w:p>
            <w:r/>
            <w:r>
              <w:rPr>
                <w:b w:val="0"/>
              </w:rPr>
              <w:t>Formulir Isian Kualifikasi :</w:t>
            </w:r>
          </w:p>
        </w:tc>
        <w:tc>
          <w:tcPr>
            <w:tcW w:type="dxa" w:w="1728"/>
          </w:tcPr>
          <w:p>
            <w:r/>
            <w:r>
              <w:rPr>
                <w:b w:val="0"/>
              </w:rPr>
              <w:t>Melampirkan Formulir Isian Kualifikasi</w:t>
            </w:r>
          </w:p>
        </w:tc>
        <w:tc>
          <w:tcPr>
            <w:tcW w:type="dxa" w:w="1728"/>
          </w:tcPr>
          <w:p>
            <w:r/>
            <w:r>
              <w:rPr>
                <w:b w:val="0"/>
              </w:rPr>
              <w:t>Ada/Sesuai</w:t>
            </w:r>
          </w:p>
        </w:tc>
        <w:tc>
          <w:tcPr>
            <w:tcW w:type="dxa" w:w="1728"/>
          </w:tcPr>
          <w:p>
            <w:r/>
            <w:r>
              <w:rPr>
                <w:b w:val="0"/>
              </w:rPr>
              <w:t>Memenuhi Syarat</w:t>
            </w:r>
          </w:p>
        </w:tc>
      </w:tr>
      <w:tr>
        <w:tc>
          <w:tcPr>
            <w:tcW w:type="dxa" w:w="1728"/>
          </w:tcPr>
          <w:p>
            <w:r/>
          </w:p>
        </w:tc>
        <w:tc>
          <w:tcPr>
            <w:tcW w:type="dxa" w:w="1728"/>
          </w:tcPr>
          <w:p>
            <w:r/>
            <w:r>
              <w:rPr>
                <w:b w:val="0"/>
              </w:rPr>
              <w:t>Izin Usaha Jasa Konstruksi (IUJK)</w:t>
            </w:r>
          </w:p>
        </w:tc>
        <w:tc>
          <w:tcPr>
            <w:tcW w:type="dxa" w:w="1728"/>
          </w:tcPr>
          <w:p>
            <w:r/>
            <w:r>
              <w:rPr>
                <w:b w:val="0"/>
              </w:rPr>
              <w:t>Masih Belaku (Dalam hal IUJK diterbitkan oleh lembaga Online Single Submission (OSS), IUJK badan usaha harus sudah berlaku efektif pada saat rapat persiapan penunjukan penyedia)</w:t>
            </w:r>
          </w:p>
        </w:tc>
        <w:tc>
          <w:tcPr>
            <w:tcW w:type="dxa" w:w="1728"/>
          </w:tcPr>
          <w:p>
            <w:r/>
            <w:r>
              <w:rPr>
                <w:b w:val="0"/>
              </w:rPr>
              <w:t>Ada/Sesuai</w:t>
            </w:r>
          </w:p>
        </w:tc>
        <w:tc>
          <w:tcPr>
            <w:tcW w:type="dxa" w:w="1728"/>
          </w:tcPr>
          <w:p>
            <w:r/>
            <w:r>
              <w:rPr>
                <w:b w:val="0"/>
              </w:rPr>
              <w:t>Memenuhi Syarat</w:t>
            </w:r>
          </w:p>
        </w:tc>
      </w:tr>
      <w:tr>
        <w:tc>
          <w:tcPr>
            <w:tcW w:type="dxa" w:w="1728"/>
          </w:tcPr>
          <w:p>
            <w:r/>
          </w:p>
        </w:tc>
        <w:tc>
          <w:tcPr>
            <w:tcW w:type="dxa" w:w="1728"/>
          </w:tcPr>
          <w:p>
            <w:r/>
            <w:r>
              <w:rPr>
                <w:b w:val="0"/>
              </w:rPr>
              <w:t>Sertifikat Badan Usaha (SBU) sesuai subklasifikasi Usaha</w:t>
            </w:r>
          </w:p>
        </w:tc>
        <w:tc>
          <w:tcPr>
            <w:tcW w:type="dxa" w:w="1728"/>
          </w:tcPr>
          <w:p>
            <w:r/>
            <w:r>
              <w:rPr>
                <w:b w:val="0"/>
              </w:rPr>
              <w:t>Masih Belaku Subklasifikasi : [sbu_1] atau [sbu_2]</w:t>
            </w:r>
          </w:p>
        </w:tc>
        <w:tc>
          <w:tcPr>
            <w:tcW w:type="dxa" w:w="1728"/>
          </w:tcPr>
          <w:p>
            <w:r/>
            <w:r>
              <w:rPr>
                <w:b w:val="0"/>
              </w:rPr>
              <w:t>Ada/Sesuai</w:t>
            </w:r>
          </w:p>
        </w:tc>
        <w:tc>
          <w:tcPr>
            <w:tcW w:type="dxa" w:w="1728"/>
          </w:tcPr>
          <w:p>
            <w:r/>
            <w:r>
              <w:rPr>
                <w:b w:val="0"/>
              </w:rPr>
              <w:t>Memenuhi Syarat</w:t>
            </w:r>
          </w:p>
        </w:tc>
      </w:tr>
      <w:tr>
        <w:tc>
          <w:tcPr>
            <w:tcW w:type="dxa" w:w="1728"/>
          </w:tcPr>
          <w:p>
            <w:r/>
          </w:p>
        </w:tc>
        <w:tc>
          <w:tcPr>
            <w:tcW w:type="dxa" w:w="1728"/>
          </w:tcPr>
          <w:p>
            <w:r/>
            <w:r>
              <w:rPr>
                <w:b w:val="0"/>
              </w:rPr>
              <w:t>NPWP dan Perpajakan (SPT Tahunan)</w:t>
            </w:r>
          </w:p>
        </w:tc>
        <w:tc>
          <w:tcPr>
            <w:tcW w:type="dxa" w:w="1728"/>
          </w:tcPr>
          <w:p>
            <w:r/>
            <w:r>
              <w:rPr>
                <w:b w:val="0"/>
              </w:rPr>
              <w:t>Memiliki NPWP SPT Tahunan 2025 (dikecualikan untuk Pelaku Usaha yang secara peraturan perpajakan belum diwajibkan memiliki laporan perpajakan tahun terakhir, misalnya baru berdiri sebelum batas waktu laporan pajak tahun terakhir)</w:t>
            </w:r>
          </w:p>
        </w:tc>
        <w:tc>
          <w:tcPr>
            <w:tcW w:type="dxa" w:w="1728"/>
          </w:tcPr>
          <w:p>
            <w:r/>
            <w:r>
              <w:rPr>
                <w:b w:val="0"/>
              </w:rPr>
              <w:t>Ada/Sesuai</w:t>
            </w:r>
          </w:p>
        </w:tc>
        <w:tc>
          <w:tcPr>
            <w:tcW w:type="dxa" w:w="1728"/>
          </w:tcPr>
          <w:p>
            <w:r/>
            <w:r>
              <w:rPr>
                <w:b w:val="0"/>
              </w:rPr>
              <w:t>Memenuhi Syarat</w:t>
            </w:r>
          </w:p>
        </w:tc>
      </w:tr>
      <w:tr>
        <w:tc>
          <w:tcPr>
            <w:tcW w:type="dxa" w:w="1728"/>
          </w:tcPr>
          <w:p>
            <w:r/>
          </w:p>
        </w:tc>
        <w:tc>
          <w:tcPr>
            <w:tcW w:type="dxa" w:w="1728"/>
          </w:tcPr>
          <w:p>
            <w:r/>
            <w:r>
              <w:rPr>
                <w:b w:val="0"/>
              </w:rPr>
              <w:t>Akta Perusahaan</w:t>
            </w:r>
          </w:p>
        </w:tc>
        <w:tc>
          <w:tcPr>
            <w:tcW w:type="dxa" w:w="1728"/>
          </w:tcPr>
          <w:p>
            <w:r/>
            <w:r>
              <w:rPr>
                <w:b w:val="0"/>
              </w:rPr>
              <w:t>Memiliki Akta pendirian perusahaan dan akta perubahan perusahaan (apabila ada perubahan)</w:t>
            </w:r>
          </w:p>
        </w:tc>
        <w:tc>
          <w:tcPr>
            <w:tcW w:type="dxa" w:w="1728"/>
          </w:tcPr>
          <w:p>
            <w:r/>
            <w:r>
              <w:rPr>
                <w:b w:val="0"/>
              </w:rPr>
              <w:t>Ada/Sesuai</w:t>
            </w:r>
          </w:p>
        </w:tc>
        <w:tc>
          <w:tcPr>
            <w:tcW w:type="dxa" w:w="1728"/>
          </w:tcPr>
          <w:p>
            <w:r/>
            <w:r>
              <w:rPr>
                <w:b w:val="0"/>
              </w:rPr>
              <w:t>Memenuhi Syarat</w:t>
            </w:r>
          </w:p>
        </w:tc>
      </w:tr>
      <w:tr>
        <w:tc>
          <w:tcPr>
            <w:tcW w:type="dxa" w:w="1728"/>
          </w:tcPr>
          <w:p>
            <w:r/>
          </w:p>
        </w:tc>
        <w:tc>
          <w:tcPr>
            <w:tcW w:type="dxa" w:w="1728"/>
          </w:tcPr>
          <w:p>
            <w:r/>
            <w:r>
              <w:rPr>
                <w:b w:val="0"/>
              </w:rPr>
              <w:t>Pengalaman Perusahaan</w:t>
            </w:r>
          </w:p>
        </w:tc>
        <w:tc>
          <w:tcPr>
            <w:tcW w:type="dxa" w:w="1728"/>
          </w:tcPr>
          <w:p>
            <w:r/>
            <w:r>
              <w:rPr>
                <w:b w:val="0"/>
              </w:rPr>
              <w:t>Memperoleh paling sedikit 1 (satu) Pekerjaan [jenis_pengadaan] SBU sebagai Penyedia dalam kurun waktu 4 (Empat) tahun terakhir, baik di lingkungan pemerintah maupun swasta termasuk pengalaman subkontrak, kecuali bagi pelaku usaha yang baru yang baru berdiri kurang dari 3 (tiga) tahun</w:t>
            </w:r>
          </w:p>
        </w:tc>
        <w:tc>
          <w:tcPr>
            <w:tcW w:type="dxa" w:w="1728"/>
          </w:tcPr>
          <w:p>
            <w:r/>
            <w:r>
              <w:rPr>
                <w:b w:val="0"/>
              </w:rPr>
              <w:t>Ada/Sesuai</w:t>
            </w:r>
          </w:p>
        </w:tc>
        <w:tc>
          <w:tcPr>
            <w:tcW w:type="dxa" w:w="1728"/>
          </w:tcPr>
          <w:p>
            <w:r/>
            <w:r>
              <w:rPr>
                <w:b w:val="0"/>
              </w:rPr>
              <w:t>Memenuhi Syarat</w:t>
            </w:r>
          </w:p>
        </w:tc>
      </w:tr>
    </w:tbl>
    <w:p/>
    <w:p>
      <w:r>
        <w:rPr>
          <w:b w:val="0"/>
        </w:rPr>
        <w:t xml:space="preserve">Kesimpulan Hasil </w:t>
      </w:r>
      <w:r>
        <w:rPr>
          <w:b/>
        </w:rPr>
        <w:t xml:space="preserve">Evaluasi Administrasi dan Kualifikasi </w:t>
      </w:r>
      <w:r>
        <w:rPr>
          <w:b w:val="0"/>
        </w:rPr>
        <w:t>adalah :</w:t>
      </w:r>
    </w:p>
    <w:p>
      <w:r>
        <w:rPr>
          <w:b w:val="0"/>
        </w:rPr>
        <w:t xml:space="preserve">Bahwa Hasil </w:t>
      </w:r>
      <w:r>
        <w:rPr>
          <w:b/>
        </w:rPr>
        <w:t>Evaluasi Administrasi dan Kualifkasi</w:t>
      </w:r>
      <w:r>
        <w:rPr>
          <w:b w:val="0"/>
        </w:rPr>
        <w:t xml:space="preserve"> terhadap penawaran yang disampaikan dinyatakan </w:t>
      </w:r>
      <w:r>
        <w:rPr>
          <w:b/>
        </w:rPr>
        <w:t>Memenuhi Persyaratan Administrasi dan Kualifikasi</w:t>
      </w:r>
      <w:r>
        <w:rPr>
          <w:b w:val="0"/>
        </w:rPr>
        <w:t xml:space="preserve"> dan dapat dilanjutkan dengan </w:t>
      </w:r>
      <w:r>
        <w:rPr>
          <w:b/>
        </w:rPr>
        <w:t>Evaluasi Teknis</w:t>
      </w:r>
      <w:r>
        <w:rPr>
          <w:b w:val="0"/>
        </w:rPr>
        <w:t>.</w:t>
      </w:r>
    </w:p>
    <w:p>
      <w:r>
        <w:rPr>
          <w:b/>
        </w:rPr>
        <w:t>B. EVALUASI TEKNIS</w:t>
      </w:r>
    </w:p>
    <w:p>
      <w:r>
        <w:rPr>
          <w:b w:val="0"/>
        </w:rPr>
        <w:t>- Evaluasi Teknis meliputi :</w:t>
      </w:r>
    </w:p>
    <w:p>
      <w:r>
        <w:rPr>
          <w:b w:val="0"/>
        </w:rPr>
        <w:tab/>
        <w:tab/>
        <w:t>- Proposal Teknis ;</w:t>
      </w:r>
    </w:p>
    <w:p>
      <w:r>
        <w:rPr>
          <w:b w:val="0"/>
        </w:rPr>
        <w:tab/>
        <w:tab/>
        <w:t>- Kualifikasi Tenaga Ahli;</w:t>
      </w:r>
    </w:p>
    <w:p>
      <w:r>
        <w:rPr>
          <w:b w:val="0"/>
        </w:rPr>
        <w:t>Hasil Evaluasi Teknis adalah sebagai berikut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
              <w:rPr>
                <w:b w:val="0"/>
              </w:rPr>
              <w:t>NO</w:t>
            </w:r>
          </w:p>
        </w:tc>
        <w:tc>
          <w:tcPr>
            <w:tcW w:type="dxa" w:w="1728"/>
          </w:tcPr>
          <w:p>
            <w:r/>
            <w:r>
              <w:rPr>
                <w:b w:val="0"/>
              </w:rPr>
              <w:t>Item yang di Evaluasi</w:t>
            </w:r>
          </w:p>
        </w:tc>
        <w:tc>
          <w:tcPr>
            <w:tcW w:type="dxa" w:w="1728"/>
          </w:tcPr>
          <w:p>
            <w:r/>
            <w:r>
              <w:rPr>
                <w:b w:val="0"/>
              </w:rPr>
              <w:t>Persyaratan di dalam Dokumen Pengadaan</w:t>
            </w:r>
          </w:p>
        </w:tc>
        <w:tc>
          <w:tcPr>
            <w:tcW w:type="dxa" w:w="1728"/>
          </w:tcPr>
          <w:p>
            <w:r/>
            <w:r>
              <w:rPr>
                <w:b w:val="0"/>
              </w:rPr>
              <w:t>Dokumen yang disampaikan</w:t>
            </w:r>
          </w:p>
        </w:tc>
        <w:tc>
          <w:tcPr>
            <w:tcW w:type="dxa" w:w="1728"/>
          </w:tcPr>
          <w:p>
            <w:r/>
            <w:r>
              <w:rPr>
                <w:b w:val="0"/>
              </w:rPr>
              <w:t>Hasil Evaluasi</w:t>
            </w:r>
          </w:p>
        </w:tc>
      </w:tr>
      <w:tr>
        <w:tc>
          <w:tcPr>
            <w:tcW w:type="dxa" w:w="1728"/>
          </w:tcPr>
          <w:p>
            <w:r/>
            <w:r>
              <w:rPr>
                <w:b w:val="0"/>
              </w:rPr>
              <w:t>1.</w:t>
            </w:r>
          </w:p>
        </w:tc>
        <w:tc>
          <w:tcPr>
            <w:tcW w:type="dxa" w:w="1728"/>
          </w:tcPr>
          <w:p>
            <w:r/>
            <w:r>
              <w:rPr>
                <w:b w:val="0"/>
              </w:rPr>
              <w:t>Proposal Teknis</w:t>
            </w:r>
          </w:p>
        </w:tc>
        <w:tc>
          <w:tcPr>
            <w:tcW w:type="dxa" w:w="1728"/>
          </w:tcPr>
          <w:p>
            <w:r/>
            <w:r>
              <w:rPr>
                <w:b w:val="0"/>
              </w:rPr>
              <w:t>Uraian Pendekatan, Metodelogi dan Program Kerja Waktu Pelaksanaan Pekerjaan sampai dengan Serah Terima Pekerjaan Jadwal Penugasan Tenaga Ahli</w:t>
            </w:r>
          </w:p>
        </w:tc>
        <w:tc>
          <w:tcPr>
            <w:tcW w:type="dxa" w:w="1728"/>
          </w:tcPr>
          <w:p>
            <w:r/>
            <w:r>
              <w:rPr>
                <w:b w:val="0"/>
              </w:rPr>
              <w:t>Ada / Sesuai</w:t>
            </w:r>
          </w:p>
        </w:tc>
        <w:tc>
          <w:tcPr>
            <w:tcW w:type="dxa" w:w="1728"/>
          </w:tcPr>
          <w:p>
            <w:r/>
            <w:r>
              <w:rPr>
                <w:b w:val="0"/>
              </w:rPr>
              <w:t>Memenuhi Syarat</w:t>
            </w:r>
          </w:p>
        </w:tc>
      </w:tr>
      <w:tr>
        <w:tc>
          <w:tcPr>
            <w:tcW w:type="dxa" w:w="1728"/>
          </w:tcPr>
          <w:p>
            <w:r/>
            <w:r>
              <w:rPr>
                <w:b w:val="0"/>
              </w:rPr>
              <w:t>2.</w:t>
            </w:r>
          </w:p>
        </w:tc>
        <w:tc>
          <w:tcPr>
            <w:tcW w:type="dxa" w:w="1728"/>
          </w:tcPr>
          <w:p>
            <w:r/>
            <w:r>
              <w:rPr>
                <w:b w:val="0"/>
              </w:rPr>
              <w:t>Kualifikasi Tenaga Ahli</w:t>
            </w:r>
          </w:p>
        </w:tc>
        <w:tc>
          <w:tcPr>
            <w:tcW w:type="dxa" w:w="1728"/>
          </w:tcPr>
          <w:p>
            <w:r/>
            <w:r>
              <w:rPr>
                <w:b w:val="0"/>
              </w:rPr>
              <w:t>Daftar Riwayat Hidup Personil yang di usulkan Referensi dari Pemilik Pekerjaan Surat Pernyataan Kesediaan untuk di tugaskan</w:t>
            </w:r>
          </w:p>
        </w:tc>
        <w:tc>
          <w:tcPr>
            <w:tcW w:type="dxa" w:w="1728"/>
          </w:tcPr>
          <w:p>
            <w:r/>
            <w:r>
              <w:rPr>
                <w:b w:val="0"/>
              </w:rPr>
              <w:t>Ada / Sesuai</w:t>
            </w:r>
          </w:p>
        </w:tc>
        <w:tc>
          <w:tcPr>
            <w:tcW w:type="dxa" w:w="1728"/>
          </w:tcPr>
          <w:p>
            <w:r/>
            <w:r>
              <w:rPr>
                <w:b w:val="0"/>
              </w:rPr>
              <w:t>Memenuhi Syarat</w:t>
            </w:r>
          </w:p>
        </w:tc>
      </w:tr>
    </w:tbl>
    <w:p/>
    <w:p>
      <w:r>
        <w:rPr>
          <w:b w:val="0"/>
        </w:rPr>
        <w:t xml:space="preserve">Kesimpulan Hasil </w:t>
      </w:r>
      <w:r>
        <w:rPr>
          <w:b/>
        </w:rPr>
        <w:t xml:space="preserve">Evaluasi Teknis </w:t>
      </w:r>
      <w:r>
        <w:rPr>
          <w:b w:val="0"/>
        </w:rPr>
        <w:t>adalah :</w:t>
      </w:r>
    </w:p>
    <w:p>
      <w:r>
        <w:rPr>
          <w:b w:val="0"/>
        </w:rPr>
        <w:t xml:space="preserve">Bahwa Hasil Evaluasi Teknis terhadap penawaran </w:t>
      </w:r>
      <w:r>
        <w:rPr>
          <w:b/>
        </w:rPr>
        <w:t xml:space="preserve"> </w:t>
      </w:r>
      <w:r>
        <w:rPr>
          <w:b w:val="0"/>
        </w:rPr>
        <w:t xml:space="preserve">yang disampaikan dinyatakan </w:t>
      </w:r>
      <w:r>
        <w:rPr>
          <w:b/>
        </w:rPr>
        <w:t>Memenuhi Persyaratan</w:t>
      </w:r>
      <w:r>
        <w:rPr>
          <w:b w:val="0"/>
        </w:rPr>
        <w:t xml:space="preserve"> </w:t>
      </w:r>
      <w:r>
        <w:rPr>
          <w:b/>
        </w:rPr>
        <w:t>Teknis</w:t>
      </w:r>
      <w:r>
        <w:rPr>
          <w:b w:val="0"/>
        </w:rPr>
        <w:t xml:space="preserve"> dan dapat dilanjutkan dengan </w:t>
      </w:r>
      <w:r>
        <w:rPr>
          <w:b/>
        </w:rPr>
        <w:t>Evaluasi Harga</w:t>
      </w:r>
      <w:r>
        <w:rPr>
          <w:b w:val="0"/>
        </w:rPr>
        <w:t>.</w:t>
      </w:r>
    </w:p>
    <w:p>
      <w:r>
        <w:rPr>
          <w:b/>
        </w:rPr>
        <w:t>C. EVALUASI HARGA</w:t>
      </w:r>
    </w:p>
    <w:p>
      <w:r>
        <w:rPr>
          <w:b w:val="0"/>
        </w:rPr>
        <w:t xml:space="preserve">Penawaran </w:t>
      </w:r>
      <w:r>
        <w:rPr>
          <w:b/>
        </w:rPr>
        <w:t>(</w:t>
      </w:r>
      <w:r>
        <w:rPr>
          <w:b/>
        </w:rPr>
        <w:t>[nama_badan_usaha]</w:t>
      </w:r>
      <w:r>
        <w:rPr>
          <w:b/>
        </w:rPr>
        <w:t>)</w:t>
      </w:r>
    </w:p>
    <w:p>
      <w:r>
        <w:rPr>
          <w:b w:val="0"/>
        </w:rPr>
        <w:t xml:space="preserve">Evaluasi Harga Penawaran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rPr>
              <w:t>PENAWARAN</w:t>
            </w:r>
            <w:r>
              <w:rPr>
                <w:b w:val="0"/>
              </w:rPr>
              <w:t xml:space="preserve">  </w:t>
            </w:r>
            <w:r>
              <w:rPr>
                <w:b/>
              </w:rPr>
              <w:t>HASIL KOREKSI ARITMATIK</w:t>
            </w:r>
            <w:r>
              <w:rPr>
                <w:b w:val="0"/>
              </w:rPr>
              <w:t xml:space="preserve">  </w:t>
            </w:r>
            <w:r>
              <w:rPr>
                <w:b/>
              </w:rPr>
              <w:t>(RP)</w:t>
            </w:r>
          </w:p>
        </w:tc>
        <w:tc>
          <w:tcPr>
            <w:tcW w:type="dxa" w:w="2160"/>
          </w:tcPr>
          <w:p>
            <w:r/>
            <w:r>
              <w:rPr>
                <w:b/>
              </w:rPr>
              <w:t>HARGA PERKIRAAN SENDIRI (HPS)</w:t>
            </w:r>
            <w:r>
              <w:rPr>
                <w:b w:val="0"/>
              </w:rPr>
              <w:t xml:space="preserve">  </w:t>
            </w:r>
            <w:r>
              <w:rPr>
                <w:b/>
              </w:rPr>
              <w:t>(RP)</w:t>
            </w:r>
          </w:p>
        </w:tc>
        <w:tc>
          <w:tcPr>
            <w:tcW w:type="dxa" w:w="2160"/>
          </w:tcPr>
          <w:p>
            <w:r/>
            <w:r>
              <w:rPr>
                <w:b/>
              </w:rPr>
              <w:t>PERSENTASE</w:t>
            </w:r>
            <w:r>
              <w:rPr>
                <w:b w:val="0"/>
              </w:rPr>
              <w:t xml:space="preserve">  </w:t>
            </w:r>
            <w:r>
              <w:rPr>
                <w:b/>
              </w:rPr>
              <w:t>(%)</w:t>
            </w:r>
          </w:p>
        </w:tc>
        <w:tc>
          <w:tcPr>
            <w:tcW w:type="dxa" w:w="2160"/>
          </w:tcPr>
          <w:p>
            <w:r/>
            <w:r>
              <w:rPr>
                <w:b/>
              </w:rPr>
              <w:t>POSISI PENAWARAN TERHADAP NILAI (HPS)</w:t>
            </w:r>
            <w:r>
              <w:rPr>
                <w:b w:val="0"/>
              </w:rPr>
              <w:t xml:space="preserve">  </w:t>
            </w:r>
            <w:r>
              <w:rPr>
                <w:b/>
              </w:rPr>
              <w:t>(Diatas/Sama/Dibawah)</w:t>
            </w:r>
          </w:p>
        </w:tc>
      </w:tr>
      <w:tr>
        <w:tc>
          <w:tcPr>
            <w:tcW w:type="dxa" w:w="2160"/>
          </w:tcPr>
          <w:p>
            <w:r/>
            <w:r>
              <w:rPr>
                <w:b w:val="0"/>
              </w:rPr>
              <w:t>[harga_kontrak]</w:t>
            </w:r>
          </w:p>
        </w:tc>
        <w:tc>
          <w:tcPr>
            <w:tcW w:type="dxa" w:w="2160"/>
          </w:tcPr>
          <w:p>
            <w:r/>
            <w:r>
              <w:rPr>
                <w:b w:val="0"/>
              </w:rPr>
              <w:t>[total_hps]</w:t>
            </w:r>
          </w:p>
        </w:tc>
        <w:tc>
          <w:tcPr>
            <w:tcW w:type="dxa" w:w="2160"/>
          </w:tcPr>
          <w:p>
            <w:r/>
          </w:p>
        </w:tc>
        <w:tc>
          <w:tcPr>
            <w:tcW w:type="dxa" w:w="2160"/>
          </w:tcPr>
          <w:p>
            <w:r/>
            <w:r>
              <w:rPr>
                <w:b w:val="0"/>
              </w:rPr>
              <w:t>Dibawah</w:t>
            </w:r>
          </w:p>
        </w:tc>
      </w:tr>
    </w:tbl>
    <w:p/>
    <w:p>
      <w:r>
        <w:rPr>
          <w:b w:val="0"/>
        </w:rPr>
        <w:t xml:space="preserve">Kesimpulan Hasil </w:t>
      </w:r>
      <w:r>
        <w:rPr>
          <w:b/>
        </w:rPr>
        <w:t xml:space="preserve">Evaluasi Harga </w:t>
      </w:r>
      <w:r>
        <w:rPr>
          <w:b w:val="0"/>
        </w:rPr>
        <w:t>adalah :</w:t>
      </w:r>
    </w:p>
    <w:p>
      <w:r>
        <w:rPr>
          <w:b w:val="0"/>
        </w:rPr>
        <w:t xml:space="preserve">Bahwa Hasil Evaluasi Harga terhadap penawaran yang disampaikan dinyatakan </w:t>
      </w:r>
      <w:r>
        <w:rPr>
          <w:b/>
        </w:rPr>
        <w:t>Memenuhi Persyaratan Kewajaran Harga</w:t>
      </w:r>
      <w:r>
        <w:rPr>
          <w:b w:val="0"/>
        </w:rPr>
        <w:t xml:space="preserve"> dan </w:t>
      </w:r>
      <w:r>
        <w:rPr>
          <w:b/>
        </w:rPr>
        <w:t>Diatas standar Remunerasi Minimal</w:t>
      </w:r>
      <w:r>
        <w:rPr>
          <w:b w:val="0"/>
        </w:rPr>
        <w:t xml:space="preserve"> serta dapat dilanjutkan dengan </w:t>
      </w:r>
      <w:r>
        <w:rPr>
          <w:b/>
        </w:rPr>
        <w:t>Pembuktian Kualifikasi.</w:t>
      </w:r>
    </w:p>
    <w:p>
      <w:r>
        <w:rPr>
          <w:b w:val="0"/>
        </w:rPr>
        <w:t>Demikian Berita Acara Hasil Evaluasi Penawaran ini dibuat untuk dapat dipergunakan sebagaimana mestinya.</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LAMPIRAN EVALUASI HARGA</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PERUSAHAAN : </w:t>
      </w:r>
      <w:r>
        <w:rPr>
          <w:b/>
        </w:rPr>
        <w:t>[nama_badan_usaha]</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t>No</w:t>
            </w:r>
          </w:p>
        </w:tc>
        <w:tc>
          <w:tcPr>
            <w:tcW w:type="dxa" w:w="1080"/>
          </w:tcPr>
          <w:p>
            <w:r>
              <w:t>Uraian Keluaran/Output</w:t>
            </w:r>
          </w:p>
        </w:tc>
        <w:tc>
          <w:tcPr>
            <w:tcW w:type="dxa" w:w="2160"/>
            <w:gridSpan w:val="2"/>
          </w:tcPr>
          <w:p>
            <w:r>
              <w:t>Satuan Keluaran Penawaran</w:t>
            </w:r>
          </w:p>
        </w:tc>
        <w:tc>
          <w:tcPr>
            <w:tcW w:type="dxa" w:w="1080"/>
          </w:tcPr>
          <w:p>
            <w:r>
              <w:t>Harga Satuan HPS</w:t>
            </w:r>
          </w:p>
        </w:tc>
        <w:tc>
          <w:tcPr>
            <w:tcW w:type="dxa" w:w="1080"/>
          </w:tcPr>
          <w:p>
            <w:r>
              <w:t>Harga Satuan Penawaran</w:t>
            </w:r>
          </w:p>
        </w:tc>
        <w:tc>
          <w:tcPr>
            <w:tcW w:type="dxa" w:w="1080"/>
          </w:tcPr>
          <w:p>
            <w:r>
              <w:t>Persentase</w:t>
            </w:r>
          </w:p>
        </w:tc>
        <w:tc>
          <w:tcPr>
            <w:tcW w:type="dxa" w:w="1080"/>
          </w:tcPr>
          <w:p>
            <w:r>
              <w:t>Hasil Evaluasi Harga Satuan</w:t>
            </w:r>
          </w:p>
        </w:tc>
      </w:tr>
      <w:tr>
        <w:tc>
          <w:tcPr>
            <w:tcW w:type="dxa" w:w="1080"/>
          </w:tcPr>
          <w:p>
            <w:r>
              <w:t>1</w:t>
            </w:r>
          </w:p>
        </w:tc>
        <w:tc>
          <w:tcPr>
            <w:tcW w:type="dxa" w:w="1080"/>
          </w:tcPr>
          <w:p>
            <w:r>
              <w:t>2</w:t>
            </w:r>
          </w:p>
        </w:tc>
        <w:tc>
          <w:tcPr>
            <w:tcW w:type="dxa" w:w="2160"/>
            <w:gridSpan w:val="2"/>
          </w:tcPr>
          <w:p>
            <w:r>
              <w:t>3</w:t>
            </w:r>
          </w:p>
        </w:tc>
        <w:tc>
          <w:tcPr>
            <w:tcW w:type="dxa" w:w="1080"/>
          </w:tcPr>
          <w:p>
            <w:r>
              <w:t>4</w:t>
            </w:r>
          </w:p>
        </w:tc>
        <w:tc>
          <w:tcPr>
            <w:tcW w:type="dxa" w:w="1080"/>
          </w:tcPr>
          <w:p>
            <w:r>
              <w:t>5</w:t>
            </w:r>
          </w:p>
        </w:tc>
        <w:tc>
          <w:tcPr>
            <w:tcW w:type="dxa" w:w="1080"/>
          </w:tcPr>
          <w:p>
            <w:r>
              <w:t>6</w:t>
            </w:r>
          </w:p>
        </w:tc>
        <w:tc>
          <w:tcPr>
            <w:tcW w:type="dxa" w:w="1080"/>
          </w:tcPr>
          <w:p>
            <w:r>
              <w:t>7</w:t>
            </w:r>
          </w:p>
        </w:tc>
      </w:tr>
      <w:tr>
        <w:tc>
          <w:tcPr>
            <w:tcW w:type="dxa" w:w="1080"/>
          </w:tcPr>
          <w:p/>
        </w:tc>
        <w:tc>
          <w:tcPr>
            <w:tcW w:type="dxa" w:w="1080"/>
          </w:tcPr>
          <w:p/>
        </w:tc>
        <w:tc>
          <w:tcPr>
            <w:tcW w:type="dxa" w:w="1080"/>
          </w:tcPr>
          <w:p>
            <w:r>
              <w:t>Vol</w:t>
            </w:r>
          </w:p>
        </w:tc>
        <w:tc>
          <w:tcPr>
            <w:tcW w:type="dxa" w:w="1080"/>
          </w:tcPr>
          <w:p>
            <w:r>
              <w:t>Satuan</w:t>
            </w:r>
          </w:p>
        </w:tc>
        <w:tc>
          <w:tcPr>
            <w:tcW w:type="dxa" w:w="1080"/>
          </w:tcPr>
          <w:p/>
        </w:tc>
        <w:tc>
          <w:tcPr>
            <w:tcW w:type="dxa" w:w="1080"/>
          </w:tcPr>
          <w:p/>
        </w:tc>
        <w:tc>
          <w:tcPr>
            <w:tcW w:type="dxa" w:w="1080"/>
          </w:tcPr>
          <w:p/>
        </w:tc>
        <w:tc>
          <w:tcPr>
            <w:tcW w:type="dxa" w:w="1080"/>
          </w:tcPr>
          <w:p/>
        </w:tc>
      </w:tr>
      <w:tr>
        <w:tc>
          <w:tcPr>
            <w:tcW w:type="dxa" w:w="1080"/>
          </w:tcPr>
          <w:p>
            <w:r>
              <w:t>[items2.no;block=tbs:row]</w:t>
            </w:r>
          </w:p>
        </w:tc>
        <w:tc>
          <w:tcPr>
            <w:tcW w:type="dxa" w:w="1080"/>
          </w:tcPr>
          <w:p>
            <w:r>
              <w:t>[items2.uraian]</w:t>
            </w:r>
          </w:p>
        </w:tc>
        <w:tc>
          <w:tcPr>
            <w:tcW w:type="dxa" w:w="1080"/>
          </w:tcPr>
          <w:p>
            <w:r>
              <w:t>[items2.vol]</w:t>
            </w:r>
          </w:p>
        </w:tc>
        <w:tc>
          <w:tcPr>
            <w:tcW w:type="dxa" w:w="1080"/>
          </w:tcPr>
          <w:p>
            <w:r>
              <w:t>[items2.satuan]</w:t>
            </w:r>
          </w:p>
        </w:tc>
        <w:tc>
          <w:tcPr>
            <w:tcW w:type="dxa" w:w="1080"/>
          </w:tcPr>
          <w:p>
            <w:r>
              <w:t>[items2.harga_hps]</w:t>
            </w:r>
          </w:p>
        </w:tc>
        <w:tc>
          <w:tcPr>
            <w:tcW w:type="dxa" w:w="1080"/>
          </w:tcPr>
          <w:p>
            <w:r>
              <w:t>[items2.harga_penawaran]</w:t>
            </w:r>
          </w:p>
        </w:tc>
        <w:tc>
          <w:tcPr>
            <w:tcW w:type="dxa" w:w="1080"/>
          </w:tcPr>
          <w:p>
            <w:r>
              <w:t>[items2.persentase]</w:t>
            </w:r>
          </w:p>
        </w:tc>
        <w:tc>
          <w:tcPr>
            <w:tcW w:type="dxa" w:w="1080"/>
          </w:tcPr>
          <w:p>
            <w:r>
              <w:t>[items2.keterangan]</w:t>
            </w:r>
          </w:p>
        </w:tc>
      </w:tr>
      <w:tr>
        <w:tc>
          <w:tcPr>
            <w:tcW w:type="dxa" w:w="1080"/>
          </w:tcPr>
          <w:p>
            <w:r/>
          </w:p>
        </w:tc>
        <w:tc>
          <w:tcPr>
            <w:tcW w:type="dxa" w:w="1080"/>
          </w:tcPr>
          <w:p>
            <w:r/>
            <w:r>
              <w:rPr>
                <w:b w:val="0"/>
              </w:rPr>
              <w:t>Jumlah Harga</w:t>
            </w:r>
          </w:p>
        </w:tc>
        <w:tc>
          <w:tcPr>
            <w:tcW w:type="dxa" w:w="1080"/>
          </w:tcPr>
          <w:p>
            <w:r/>
          </w:p>
        </w:tc>
        <w:tc>
          <w:tcPr>
            <w:tcW w:type="dxa" w:w="1080"/>
          </w:tcPr>
          <w:p>
            <w:r/>
          </w:p>
        </w:tc>
        <w:tc>
          <w:tcPr>
            <w:tcW w:type="dxa" w:w="1080"/>
          </w:tcPr>
          <w:p>
            <w:r>
              <w:t>[jumlah_hps]</w:t>
            </w:r>
          </w:p>
        </w:tc>
        <w:tc>
          <w:tcPr>
            <w:tcW w:type="dxa" w:w="1080"/>
          </w:tcPr>
          <w:p>
            <w:r>
              <w:t>[jumlah_penawaran]</w:t>
            </w:r>
          </w:p>
        </w:tc>
        <w:tc>
          <w:tcPr>
            <w:tcW w:type="dxa" w:w="1080"/>
          </w:tcPr>
          <w:p>
            <w:r>
              <w:t>[jumlah_persentase]</w:t>
            </w:r>
          </w:p>
        </w:tc>
        <w:tc>
          <w:tcPr>
            <w:tcW w:type="dxa" w:w="1080"/>
          </w:tcPr>
          <w:p>
            <w:r>
              <w:t>[jumlah_keterangan]</w:t>
            </w:r>
          </w:p>
        </w:tc>
      </w:tr>
    </w:tbl>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BERITA ACARA KOREKSI ARITMATIK</w:t>
      </w:r>
    </w:p>
    <w:p>
      <w:r>
        <w:rPr>
          <w:b w:val="0"/>
        </w:rPr>
        <w:t>Nomor : [nomor_bakk]</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[terbilang_hari_bakk]</w:t>
      </w:r>
      <w:r>
        <w:rPr>
          <w:b/>
        </w:rPr>
        <w:t xml:space="preserve"> </w:t>
      </w:r>
      <w:r>
        <w:rPr>
          <w:b w:val="0"/>
        </w:rPr>
        <w:t xml:space="preserve">tanggal </w:t>
      </w:r>
      <w:r>
        <w:rPr>
          <w:b/>
        </w:rPr>
        <w:t xml:space="preserve">[terbilang_tanggal_bakk] </w:t>
      </w:r>
      <w:r>
        <w:rPr>
          <w:b w:val="0"/>
        </w:rPr>
        <w:t xml:space="preserve">bulan </w:t>
      </w:r>
      <w:r>
        <w:rPr>
          <w:b/>
        </w:rPr>
        <w:t>[terbilang_bulan_bakk]</w:t>
      </w:r>
      <w:r>
        <w:rPr>
          <w:b w:val="0"/>
        </w:rPr>
        <w:t xml:space="preserve"> tahun </w:t>
      </w:r>
      <w:r>
        <w:rPr>
          <w:b/>
        </w:rPr>
        <w:t>[terbilang_tahun_anggaran]</w:t>
      </w:r>
      <w:r>
        <w:rPr>
          <w:b w:val="0"/>
        </w:rPr>
        <w:t>, saya yang bertanda tangan dibawah ini  :</w:t>
      </w:r>
      <w:r>
        <w:rPr>
          <w:b/>
        </w:rPr>
        <w:t xml:space="preserve"> </w:t>
      </w:r>
      <w:r>
        <w:rPr>
          <w:b/>
        </w:rPr>
        <w:t>[nama_pp]</w:t>
      </w:r>
      <w:r>
        <w:rPr>
          <w:b/>
        </w:rPr>
        <w:t xml:space="preserve"> </w:t>
      </w:r>
      <w:r>
        <w:rPr>
          <w:b w:val="0"/>
        </w:rPr>
        <w:t>selaku Pejabat Pengadaan Barang/Jasa Tahun [tahun_anggaran] [nama_instansi] yang dibentuk berdasarkan Surat Keputusan [pejabat_skpp] [instansi_skpp] Nomor : [nomor_skpp], Tanggal [tanggal_skpp] telah mengadakan Koreksi Aritmatik  terhadap Dokumen Penawaran yang masuk dengan hasil sebagai berikut :</w:t>
      </w:r>
    </w:p>
    <w:p>
      <w:r>
        <w:rPr>
          <w:b w:val="0"/>
        </w:rPr>
        <w:t>Rincian hasil koreksi aritmatik dapat dilihat pada Lampiran Koreksi Aritmatik (terlampir).</w:t>
      </w:r>
    </w:p>
    <w:p>
      <w:r>
        <w:rPr>
          <w:b/>
        </w:rPr>
        <w:t>Kesimpulan Hasil Koreksi Aritmatik</w:t>
      </w:r>
      <w:r>
        <w:rPr>
          <w:b w:val="0"/>
        </w:rPr>
        <w:t xml:space="preserve"> adalah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a</w:t>
            </w:r>
          </w:p>
        </w:tc>
        <w:tc>
          <w:tcPr>
            <w:tcW w:type="dxa" w:w="2160"/>
          </w:tcPr>
          <w:p>
            <w:r/>
            <w:r>
              <w:rPr>
                <w:b w:val="0"/>
              </w:rPr>
              <w:t>Nama Badan Usaha</w:t>
            </w:r>
          </w:p>
        </w:tc>
        <w:tc>
          <w:tcPr>
            <w:tcW w:type="dxa" w:w="2160"/>
          </w:tcPr>
          <w:p>
            <w:r/>
            <w:r>
              <w:rPr>
                <w:b w:val="0"/>
              </w:rPr>
              <w:t>:</w:t>
            </w:r>
          </w:p>
        </w:tc>
        <w:tc>
          <w:tcPr>
            <w:tcW w:type="dxa" w:w="2160"/>
          </w:tcPr>
          <w:p>
            <w:r/>
            <w:r>
              <w:rPr>
                <w:b/>
              </w:rPr>
              <w:t>[nama_badan_usaha]</w:t>
            </w:r>
          </w:p>
        </w:tc>
      </w:tr>
      <w:tr>
        <w:tc>
          <w:tcPr>
            <w:tcW w:type="dxa" w:w="2160"/>
          </w:tcPr>
          <w:p>
            <w:r/>
            <w:r>
              <w:rPr>
                <w:b w:val="0"/>
              </w:rPr>
              <w:t>b</w:t>
            </w:r>
          </w:p>
        </w:tc>
        <w:tc>
          <w:tcPr>
            <w:tcW w:type="dxa" w:w="2160"/>
          </w:tcPr>
          <w:p>
            <w:r/>
            <w:r>
              <w:rPr>
                <w:b w:val="0"/>
              </w:rPr>
              <w:t>NPWP</w:t>
            </w:r>
          </w:p>
        </w:tc>
        <w:tc>
          <w:tcPr>
            <w:tcW w:type="dxa" w:w="2160"/>
          </w:tcPr>
          <w:p>
            <w:r/>
            <w:r>
              <w:rPr>
                <w:b w:val="0"/>
              </w:rPr>
              <w:t>:</w:t>
            </w:r>
          </w:p>
        </w:tc>
        <w:tc>
          <w:tcPr>
            <w:tcW w:type="dxa" w:w="2160"/>
          </w:tcPr>
          <w:p>
            <w:r/>
            <w:r>
              <w:rPr>
                <w:b w:val="0"/>
              </w:rPr>
              <w:t>[npwp_badan_usaha]</w:t>
            </w:r>
          </w:p>
        </w:tc>
      </w:tr>
      <w:tr>
        <w:tc>
          <w:tcPr>
            <w:tcW w:type="dxa" w:w="2160"/>
          </w:tcPr>
          <w:p>
            <w:r/>
            <w:r>
              <w:rPr>
                <w:b w:val="0"/>
              </w:rPr>
              <w:t>c</w:t>
            </w:r>
          </w:p>
        </w:tc>
        <w:tc>
          <w:tcPr>
            <w:tcW w:type="dxa" w:w="2160"/>
          </w:tcPr>
          <w:p>
            <w:r/>
            <w:r>
              <w:rPr>
                <w:b w:val="0"/>
              </w:rPr>
              <w:t>Harga Penawaran terkoreksi</w:t>
            </w:r>
          </w:p>
        </w:tc>
        <w:tc>
          <w:tcPr>
            <w:tcW w:type="dxa" w:w="2160"/>
          </w:tcPr>
          <w:p>
            <w:r/>
            <w:r>
              <w:rPr>
                <w:b w:val="0"/>
              </w:rPr>
              <w:t>:</w:t>
            </w:r>
          </w:p>
        </w:tc>
        <w:tc>
          <w:tcPr>
            <w:tcW w:type="dxa" w:w="2160"/>
          </w:tcPr>
          <w:p>
            <w:r/>
            <w:r>
              <w:rPr>
                <w:b/>
              </w:rPr>
              <w:t>Rp.</w:t>
            </w:r>
            <w:r>
              <w:rPr>
                <w:b/>
              </w:rPr>
              <w:t>[harga_kontrak]</w:t>
            </w:r>
            <w:r>
              <w:rPr>
                <w:b/>
              </w:rPr>
              <w:t xml:space="preserve"> (</w:t>
            </w:r>
            <w:r>
              <w:rPr>
                <w:b/>
              </w:rPr>
              <w:t>[terbilang_harga_kontrak]</w:t>
            </w:r>
            <w:r>
              <w:rPr>
                <w:b/>
              </w:rPr>
              <w:t xml:space="preserve"> Rupiah</w:t>
            </w:r>
            <w:r>
              <w:rPr>
                <w:b/>
              </w:rPr>
              <w:t>)</w:t>
            </w:r>
            <w:r>
              <w:rPr>
                <w:b/>
              </w:rPr>
              <w:t xml:space="preserve"> </w:t>
            </w:r>
            <w:r>
              <w:rPr>
                <w:b w:val="0"/>
              </w:rPr>
              <w:t>Termasuk PPN 11 %</w:t>
            </w:r>
          </w:p>
        </w:tc>
      </w:tr>
    </w:tbl>
    <w:p/>
    <w:p>
      <w:r>
        <w:rPr>
          <w:b w:val="0"/>
        </w:rPr>
        <w:tab/>
        <w:tab/>
        <w:tab/>
        <w:t xml:space="preserve">Dapat dilanjutkan ke </w:t>
      </w:r>
      <w:r>
        <w:rPr>
          <w:b/>
        </w:rPr>
        <w:t>EVALUASI ADMINISTRASI</w:t>
      </w:r>
      <w:r>
        <w:rPr>
          <w:b w:val="0"/>
        </w:rPr>
        <w:t>.</w:t>
      </w:r>
    </w:p>
    <w:p>
      <w:r>
        <w:rPr>
          <w:b w:val="0"/>
        </w:rPr>
        <w:t>Demikian Koreksi Aritmatik ini dibuat untuk dapat dipergunakan sebagaimana mestinya.</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LAMPIRAN KOREKSI ARITMATIK</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 PERUSAHAAN : </w:t>
      </w:r>
      <w:r>
        <w:rPr>
          <w:b/>
        </w:rPr>
        <w:t>[nama_badan_usaha]</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No</w:t>
            </w:r>
          </w:p>
        </w:tc>
        <w:tc>
          <w:tcPr>
            <w:tcW w:type="dxa" w:w="1440"/>
          </w:tcPr>
          <w:p>
            <w:r>
              <w:t>Uraian keluaran / Output</w:t>
            </w:r>
          </w:p>
        </w:tc>
        <w:tc>
          <w:tcPr>
            <w:tcW w:type="dxa" w:w="2880"/>
            <w:gridSpan w:val="2"/>
          </w:tcPr>
          <w:p>
            <w:r>
              <w:t>Satuan keluaran Penawaran</w:t>
            </w:r>
          </w:p>
        </w:tc>
        <w:tc>
          <w:tcPr>
            <w:tcW w:type="dxa" w:w="1440"/>
          </w:tcPr>
          <w:p>
            <w:r>
              <w:t>Harga Satuan Penawaran</w:t>
            </w:r>
          </w:p>
        </w:tc>
        <w:tc>
          <w:tcPr>
            <w:tcW w:type="dxa" w:w="1440"/>
          </w:tcPr>
          <w:p>
            <w:r>
              <w:t>Jumlah Penawaran</w:t>
            </w:r>
          </w:p>
        </w:tc>
      </w:tr>
      <w:tr>
        <w:tc>
          <w:tcPr>
            <w:tcW w:type="dxa" w:w="1440"/>
          </w:tcPr>
          <w:p>
            <w:r/>
          </w:p>
        </w:tc>
        <w:tc>
          <w:tcPr>
            <w:tcW w:type="dxa" w:w="1440"/>
          </w:tcPr>
          <w:p>
            <w:r/>
          </w:p>
        </w:tc>
        <w:tc>
          <w:tcPr>
            <w:tcW w:type="dxa" w:w="1440"/>
          </w:tcPr>
          <w:p>
            <w:r/>
            <w:r>
              <w:rPr>
                <w:b/>
              </w:rPr>
              <w:t>Vol</w:t>
            </w:r>
          </w:p>
        </w:tc>
        <w:tc>
          <w:tcPr>
            <w:tcW w:type="dxa" w:w="1440"/>
          </w:tcPr>
          <w:p>
            <w:r/>
            <w:r>
              <w:rPr>
                <w:b/>
              </w:rPr>
              <w:t>Satuan</w:t>
            </w:r>
          </w:p>
        </w:tc>
        <w:tc>
          <w:tcPr>
            <w:tcW w:type="dxa" w:w="1440"/>
          </w:tcPr>
          <w:p>
            <w:r/>
          </w:p>
        </w:tc>
        <w:tc>
          <w:tcPr>
            <w:tcW w:type="dxa" w:w="1440"/>
          </w:tcPr>
          <w:p>
            <w:r/>
          </w:p>
        </w:tc>
      </w:tr>
      <w:tr>
        <w:tc>
          <w:tcPr>
            <w:tcW w:type="dxa" w:w="1440"/>
          </w:tcPr>
          <w:p>
            <w:r>
              <w:t>[items3.no;block=tbs:row]</w:t>
            </w:r>
          </w:p>
        </w:tc>
        <w:tc>
          <w:tcPr>
            <w:tcW w:type="dxa" w:w="1440"/>
          </w:tcPr>
          <w:p>
            <w:r>
              <w:t>[items3.uraian]</w:t>
            </w:r>
          </w:p>
        </w:tc>
        <w:tc>
          <w:tcPr>
            <w:tcW w:type="dxa" w:w="1440"/>
          </w:tcPr>
          <w:p>
            <w:r>
              <w:t>[items3.vol]</w:t>
            </w:r>
          </w:p>
        </w:tc>
        <w:tc>
          <w:tcPr>
            <w:tcW w:type="dxa" w:w="1440"/>
          </w:tcPr>
          <w:p>
            <w:r>
              <w:t>[items3.satuan]</w:t>
            </w:r>
          </w:p>
        </w:tc>
        <w:tc>
          <w:tcPr>
            <w:tcW w:type="dxa" w:w="1440"/>
          </w:tcPr>
          <w:p>
            <w:r>
              <w:t>[items3.harga_penawaran]</w:t>
            </w:r>
          </w:p>
        </w:tc>
        <w:tc>
          <w:tcPr>
            <w:tcW w:type="dxa" w:w="1440"/>
          </w:tcPr>
          <w:p>
            <w:r>
              <w:t>[items3.jumlah]</w:t>
            </w:r>
          </w:p>
        </w:tc>
      </w:tr>
      <w:tr>
        <w:tc>
          <w:tcPr>
            <w:tcW w:type="dxa" w:w="7200"/>
            <w:gridSpan w:val="5"/>
          </w:tcPr>
          <w:p>
            <w:r>
              <w:t>Sub – Total</w:t>
            </w:r>
          </w:p>
        </w:tc>
        <w:tc>
          <w:tcPr>
            <w:tcW w:type="dxa" w:w="1440"/>
          </w:tcPr>
          <w:p>
            <w:r>
              <w:t>[koreksi_subtotal]</w:t>
            </w:r>
          </w:p>
        </w:tc>
      </w:tr>
      <w:tr>
        <w:tc>
          <w:tcPr>
            <w:tcW w:type="dxa" w:w="7200"/>
            <w:gridSpan w:val="5"/>
          </w:tcPr>
          <w:p>
            <w:r>
              <w:t>PPn 11%</w:t>
            </w:r>
          </w:p>
        </w:tc>
        <w:tc>
          <w:tcPr>
            <w:tcW w:type="dxa" w:w="1440"/>
          </w:tcPr>
          <w:p>
            <w:r>
              <w:t>[koreksi_pajak]</w:t>
            </w:r>
          </w:p>
        </w:tc>
      </w:tr>
      <w:tr>
        <w:tc>
          <w:tcPr>
            <w:tcW w:type="dxa" w:w="7200"/>
            <w:gridSpan w:val="5"/>
          </w:tcPr>
          <w:p>
            <w:r>
              <w:t>Total</w:t>
            </w:r>
          </w:p>
        </w:tc>
        <w:tc>
          <w:tcPr>
            <w:tcW w:type="dxa" w:w="1440"/>
          </w:tcPr>
          <w:p>
            <w:r>
              <w:t>[koreksi_total]</w:t>
            </w:r>
          </w:p>
        </w:tc>
      </w:tr>
      <w:tr>
        <w:tc>
          <w:tcPr>
            <w:tcW w:type="dxa" w:w="7200"/>
            <w:gridSpan w:val="5"/>
          </w:tcPr>
          <w:p>
            <w:r>
              <w:t>Pembulatan</w:t>
            </w:r>
          </w:p>
        </w:tc>
        <w:tc>
          <w:tcPr>
            <w:tcW w:type="dxa" w:w="1440"/>
          </w:tcPr>
          <w:p>
            <w:r>
              <w:t>[koreksi_pembulatan]</w:t>
            </w:r>
          </w:p>
        </w:tc>
      </w:tr>
    </w:tbl>
    <w:p/>
    <w:p>
      <w:r>
        <w:rPr>
          <w:b w:val="0"/>
        </w:rPr>
        <w:t>Pejabat Pengadaan Barang / Jasa</w:t>
      </w:r>
    </w:p>
    <w:p>
      <w:r>
        <w:rPr>
          <w:b w:val="0"/>
        </w:rPr>
        <w:t>Pada [nama_instansi]</w:t>
      </w:r>
    </w:p>
    <w:p>
      <w:r>
        <w:rPr>
          <w:b w:val="0"/>
        </w:rPr>
        <w:t>Tahun Anggaran [tahun_anggaran]</w:t>
      </w:r>
    </w:p>
    <w:p>
      <w:r>
        <w:rPr>
          <w:b/>
        </w:rPr>
        <w:t>[nama_pp]</w:t>
      </w:r>
    </w:p>
    <w:p>
      <w:r>
        <w:rPr>
          <w:b w:val="0"/>
        </w:rPr>
        <w:t>NIP. [nip_pp]</w:t>
      </w:r>
    </w:p>
    <w:p>
      <w:r>
        <w:rPr>
          <w:b/>
        </w:rPr>
        <w:t>BERITA ACARA PEMBUKAAN DOKUMEN PENAWARAN</w:t>
      </w:r>
    </w:p>
    <w:p>
      <w:r>
        <w:rPr>
          <w:b w:val="0"/>
        </w:rPr>
        <w:t>Nomor : [nomor_bapdpen]</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w:t>
      </w:r>
      <w:r>
        <w:rPr>
          <w:b/>
        </w:rPr>
        <w:t>terbilang_hari_bapdpen</w:t>
      </w:r>
      <w:r>
        <w:rPr>
          <w:b/>
        </w:rPr>
        <w:t xml:space="preserve">] </w:t>
      </w:r>
      <w:r>
        <w:rPr>
          <w:b w:val="0"/>
        </w:rPr>
        <w:t xml:space="preserve">tanggal </w:t>
      </w:r>
      <w:r>
        <w:rPr>
          <w:b/>
        </w:rPr>
        <w:t>[</w:t>
      </w:r>
      <w:r>
        <w:rPr>
          <w:b/>
        </w:rPr>
        <w:t>terbilang_tanggal_bapdpen</w:t>
      </w:r>
      <w:r>
        <w:rPr>
          <w:b/>
        </w:rPr>
        <w:t>]</w:t>
      </w:r>
      <w:r>
        <w:rPr>
          <w:b/>
        </w:rPr>
        <w:t xml:space="preserve"> </w:t>
      </w:r>
      <w:r>
        <w:rPr>
          <w:b w:val="0"/>
        </w:rPr>
        <w:t xml:space="preserve">bulan </w:t>
      </w:r>
      <w:r>
        <w:rPr>
          <w:b/>
        </w:rPr>
        <w:t>[</w:t>
      </w:r>
      <w:r>
        <w:rPr>
          <w:b/>
        </w:rPr>
        <w:t>terbilang_bulan_bapdpen</w:t>
      </w:r>
      <w:r>
        <w:rPr>
          <w:b/>
        </w:rPr>
        <w:t>]</w:t>
      </w:r>
      <w:r>
        <w:rPr>
          <w:b/>
        </w:rPr>
        <w:t xml:space="preserve"> </w:t>
      </w:r>
      <w:r>
        <w:rPr>
          <w:b w:val="0"/>
        </w:rPr>
        <w:t>tahun</w:t>
      </w:r>
      <w:r>
        <w:rPr>
          <w:b/>
        </w:rPr>
        <w:t xml:space="preserve"> </w:t>
      </w:r>
      <w:r>
        <w:rPr>
          <w:b/>
        </w:rPr>
        <w:t>[terbilang_tahun_anggaran]</w:t>
      </w:r>
      <w:r>
        <w:rPr>
          <w:b w:val="0"/>
        </w:rPr>
        <w:t xml:space="preserve">, saya yang bertanda tangan dibawah ini  : </w:t>
      </w:r>
      <w:r>
        <w:rPr>
          <w:b/>
        </w:rPr>
        <w:t>[nama_pp]</w:t>
      </w:r>
      <w:r>
        <w:rPr>
          <w:b/>
        </w:rPr>
        <w:t xml:space="preserve"> </w:t>
      </w:r>
      <w:r>
        <w:rPr>
          <w:b w:val="0"/>
        </w:rPr>
        <w:t>selaku Pejabat Pengadaan Barang/Jasa Tahun [tahun_anggaran] [nama_instansi] Bidang Kawasan Permukiman yang dibentuk berdasarkan Surat Keputusan [pejabat_skpp], [instansi_skpp] Nomor : [nomor_skpp], Tanggal [tanggal_skpp] telah mengadakan Pembukaan Dokumen Penawaran untuk pengadaan pekerjaan paket tersebut di atas dengan disaksikan oleh calon penyedia jasa / yang mewakili yang hadir bertempat di Kantor [nama_instansi] dengan alamat : [alamat_instansi], dengan hasil sebagai berikut :</w:t>
      </w:r>
    </w:p>
    <w:p>
      <w:r>
        <w:rPr>
          <w:b w:val="0"/>
        </w:rPr>
        <w:t xml:space="preserve">Nama Perusahaan : </w:t>
      </w:r>
      <w:r>
        <w:rPr>
          <w:b/>
        </w:rPr>
        <w:t>[nama_badan_usaha]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No.</w:t>
            </w:r>
          </w:p>
        </w:tc>
        <w:tc>
          <w:tcPr>
            <w:tcW w:type="dxa" w:w="2160"/>
          </w:tcPr>
          <w:p>
            <w:r/>
            <w:r>
              <w:rPr>
                <w:b w:val="0"/>
              </w:rPr>
              <w:t>Persyaratan Dokumen Penawaran</w:t>
            </w:r>
          </w:p>
        </w:tc>
        <w:tc>
          <w:tcPr>
            <w:tcW w:type="dxa" w:w="2160"/>
          </w:tcPr>
          <w:p>
            <w:r/>
            <w:r>
              <w:rPr>
                <w:b w:val="0"/>
              </w:rPr>
              <w:t>Dokumen yang disampaikan</w:t>
            </w:r>
          </w:p>
        </w:tc>
        <w:tc>
          <w:tcPr>
            <w:tcW w:type="dxa" w:w="2160"/>
          </w:tcPr>
          <w:p>
            <w:r/>
            <w:r>
              <w:rPr>
                <w:b w:val="0"/>
              </w:rPr>
              <w:t>Keterangan</w:t>
            </w:r>
          </w:p>
        </w:tc>
      </w:tr>
      <w:tr>
        <w:tc>
          <w:tcPr>
            <w:tcW w:type="dxa" w:w="2160"/>
          </w:tcPr>
          <w:p>
            <w:r/>
            <w:r>
              <w:rPr>
                <w:b w:val="0"/>
              </w:rPr>
              <w:t>1.</w:t>
            </w:r>
          </w:p>
        </w:tc>
        <w:tc>
          <w:tcPr>
            <w:tcW w:type="dxa" w:w="2160"/>
          </w:tcPr>
          <w:p>
            <w:r/>
            <w:r>
              <w:rPr>
                <w:b w:val="0"/>
              </w:rPr>
              <w:t>Surat Penawaran</w:t>
            </w:r>
          </w:p>
        </w:tc>
        <w:tc>
          <w:tcPr>
            <w:tcW w:type="dxa" w:w="2160"/>
          </w:tcPr>
          <w:p>
            <w:r/>
            <w:r>
              <w:rPr>
                <w:b w:val="0"/>
              </w:rPr>
              <w:t>Ada</w:t>
            </w:r>
          </w:p>
        </w:tc>
        <w:tc>
          <w:tcPr>
            <w:tcW w:type="dxa" w:w="2160"/>
          </w:tcPr>
          <w:p>
            <w:r/>
            <w:r>
              <w:rPr>
                <w:b w:val="0"/>
              </w:rPr>
              <w:t>Memenuhi Syarat</w:t>
            </w:r>
          </w:p>
        </w:tc>
      </w:tr>
      <w:tr>
        <w:tc>
          <w:tcPr>
            <w:tcW w:type="dxa" w:w="2160"/>
          </w:tcPr>
          <w:p>
            <w:r/>
            <w:r>
              <w:rPr>
                <w:b w:val="0"/>
              </w:rPr>
              <w:t>2.</w:t>
            </w:r>
          </w:p>
        </w:tc>
        <w:tc>
          <w:tcPr>
            <w:tcW w:type="dxa" w:w="2160"/>
          </w:tcPr>
          <w:p>
            <w:r/>
            <w:r>
              <w:rPr>
                <w:b w:val="0"/>
              </w:rPr>
              <w:t>Surat Kuasa (apabila dikuasai)</w:t>
            </w:r>
          </w:p>
        </w:tc>
        <w:tc>
          <w:tcPr>
            <w:tcW w:type="dxa" w:w="2160"/>
          </w:tcPr>
          <w:p>
            <w:r/>
            <w:r>
              <w:rPr>
                <w:b w:val="0"/>
              </w:rPr>
              <w:t>-</w:t>
            </w:r>
          </w:p>
        </w:tc>
        <w:tc>
          <w:tcPr>
            <w:tcW w:type="dxa" w:w="2160"/>
          </w:tcPr>
          <w:p>
            <w:r/>
            <w:r>
              <w:rPr>
                <w:b w:val="0"/>
              </w:rPr>
              <w:t>-</w:t>
            </w:r>
          </w:p>
        </w:tc>
      </w:tr>
      <w:tr>
        <w:tc>
          <w:tcPr>
            <w:tcW w:type="dxa" w:w="2160"/>
          </w:tcPr>
          <w:p>
            <w:r/>
            <w:r>
              <w:rPr>
                <w:b w:val="0"/>
              </w:rPr>
              <w:t>3.</w:t>
            </w:r>
          </w:p>
        </w:tc>
        <w:tc>
          <w:tcPr>
            <w:tcW w:type="dxa" w:w="2160"/>
          </w:tcPr>
          <w:p>
            <w:r/>
            <w:r>
              <w:rPr>
                <w:b w:val="0"/>
              </w:rPr>
              <w:t>Dokumen Penawaran Teknis :</w:t>
            </w:r>
          </w:p>
        </w:tc>
        <w:tc>
          <w:tcPr>
            <w:tcW w:type="dxa" w:w="2160"/>
          </w:tcPr>
          <w:p>
            <w:r/>
          </w:p>
        </w:tc>
        <w:tc>
          <w:tcPr>
            <w:tcW w:type="dxa" w:w="2160"/>
          </w:tcPr>
          <w:p>
            <w:r/>
          </w:p>
        </w:tc>
      </w:tr>
      <w:tr>
        <w:tc>
          <w:tcPr>
            <w:tcW w:type="dxa" w:w="2160"/>
          </w:tcPr>
          <w:p>
            <w:r/>
          </w:p>
        </w:tc>
        <w:tc>
          <w:tcPr>
            <w:tcW w:type="dxa" w:w="2160"/>
          </w:tcPr>
          <w:p>
            <w:r/>
            <w:r>
              <w:rPr>
                <w:b w:val="0"/>
              </w:rPr>
              <w:t>Proposal Teknis</w:t>
            </w:r>
          </w:p>
        </w:tc>
        <w:tc>
          <w:tcPr>
            <w:tcW w:type="dxa" w:w="2160"/>
          </w:tcPr>
          <w:p>
            <w:r/>
          </w:p>
        </w:tc>
        <w:tc>
          <w:tcPr>
            <w:tcW w:type="dxa" w:w="2160"/>
          </w:tcPr>
          <w:p>
            <w:r/>
          </w:p>
        </w:tc>
      </w:tr>
      <w:tr>
        <w:tc>
          <w:tcPr>
            <w:tcW w:type="dxa" w:w="2160"/>
          </w:tcPr>
          <w:p>
            <w:r/>
          </w:p>
        </w:tc>
        <w:tc>
          <w:tcPr>
            <w:tcW w:type="dxa" w:w="2160"/>
          </w:tcPr>
          <w:p>
            <w:r/>
            <w:r>
              <w:rPr>
                <w:b w:val="0"/>
              </w:rPr>
              <w:t>Uraian Pendekatan, Metodelogi dan Program Kerja</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Waktu Pelaksanaan Pekerjaan sampai dengan Serah Terima Pekerjaan</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Jadwal Penugasan Tenaga Ahli</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Kualifikasi Tenaga Ahli</w:t>
            </w:r>
          </w:p>
        </w:tc>
        <w:tc>
          <w:tcPr>
            <w:tcW w:type="dxa" w:w="2160"/>
          </w:tcPr>
          <w:p>
            <w:r/>
          </w:p>
        </w:tc>
        <w:tc>
          <w:tcPr>
            <w:tcW w:type="dxa" w:w="2160"/>
          </w:tcPr>
          <w:p>
            <w:r/>
          </w:p>
        </w:tc>
      </w:tr>
      <w:tr>
        <w:tc>
          <w:tcPr>
            <w:tcW w:type="dxa" w:w="2160"/>
          </w:tcPr>
          <w:p>
            <w:r/>
          </w:p>
        </w:tc>
        <w:tc>
          <w:tcPr>
            <w:tcW w:type="dxa" w:w="2160"/>
          </w:tcPr>
          <w:p>
            <w:r/>
            <w:r>
              <w:rPr>
                <w:b w:val="0"/>
              </w:rPr>
              <w:t>Daftar Riwayat Hidup Personil yang di usulkan</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Referensi dari Pemilik Pekerjaan</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Surat Pernyataan Kesediaan untuk di tugaskan</w:t>
            </w:r>
          </w:p>
        </w:tc>
        <w:tc>
          <w:tcPr>
            <w:tcW w:type="dxa" w:w="2160"/>
          </w:tcPr>
          <w:p>
            <w:r/>
            <w:r>
              <w:rPr>
                <w:b w:val="0"/>
              </w:rPr>
              <w:t>Ada</w:t>
            </w:r>
          </w:p>
        </w:tc>
        <w:tc>
          <w:tcPr>
            <w:tcW w:type="dxa" w:w="2160"/>
          </w:tcPr>
          <w:p>
            <w:r/>
            <w:r>
              <w:rPr>
                <w:b w:val="0"/>
              </w:rPr>
              <w:t>Memenuhi Syarat</w:t>
            </w:r>
          </w:p>
        </w:tc>
      </w:tr>
      <w:tr>
        <w:tc>
          <w:tcPr>
            <w:tcW w:type="dxa" w:w="2160"/>
          </w:tcPr>
          <w:p>
            <w:r/>
            <w:r>
              <w:rPr>
                <w:b w:val="0"/>
              </w:rPr>
              <w:t>4.</w:t>
            </w:r>
          </w:p>
        </w:tc>
        <w:tc>
          <w:tcPr>
            <w:tcW w:type="dxa" w:w="2160"/>
          </w:tcPr>
          <w:p>
            <w:r/>
            <w:r>
              <w:rPr>
                <w:b w:val="0"/>
              </w:rPr>
              <w:t>Dokumen Penawaran Harga :</w:t>
            </w:r>
          </w:p>
        </w:tc>
        <w:tc>
          <w:tcPr>
            <w:tcW w:type="dxa" w:w="2160"/>
          </w:tcPr>
          <w:p>
            <w:r/>
          </w:p>
        </w:tc>
        <w:tc>
          <w:tcPr>
            <w:tcW w:type="dxa" w:w="2160"/>
          </w:tcPr>
          <w:p>
            <w:r/>
          </w:p>
        </w:tc>
      </w:tr>
      <w:tr>
        <w:tc>
          <w:tcPr>
            <w:tcW w:type="dxa" w:w="2160"/>
          </w:tcPr>
          <w:p>
            <w:r/>
          </w:p>
        </w:tc>
        <w:tc>
          <w:tcPr>
            <w:tcW w:type="dxa" w:w="2160"/>
          </w:tcPr>
          <w:p>
            <w:r/>
            <w:r>
              <w:rPr>
                <w:b w:val="0"/>
              </w:rPr>
              <w:t>Penawaran Harga</w:t>
            </w:r>
          </w:p>
        </w:tc>
        <w:tc>
          <w:tcPr>
            <w:tcW w:type="dxa" w:w="2160"/>
          </w:tcPr>
          <w:p>
            <w:r/>
            <w:r>
              <w:rPr>
                <w:b/>
              </w:rPr>
              <w:t xml:space="preserve">Rp. </w:t>
            </w:r>
            <w:r>
              <w:rPr>
                <w:b/>
              </w:rPr>
              <w:t>[harga_kontrak]</w:t>
            </w:r>
            <w:r>
              <w:rPr>
                <w:b/>
              </w:rPr>
              <w:t xml:space="preserve"> </w:t>
            </w:r>
            <w:r>
              <w:rPr>
                <w:b w:val="0"/>
              </w:rPr>
              <w:t xml:space="preserve"> termasuk (PPN 11%)</w:t>
            </w:r>
          </w:p>
        </w:tc>
        <w:tc>
          <w:tcPr>
            <w:tcW w:type="dxa" w:w="2160"/>
          </w:tcPr>
          <w:p>
            <w:r/>
          </w:p>
        </w:tc>
      </w:tr>
      <w:tr>
        <w:tc>
          <w:tcPr>
            <w:tcW w:type="dxa" w:w="2160"/>
          </w:tcPr>
          <w:p>
            <w:r/>
          </w:p>
        </w:tc>
        <w:tc>
          <w:tcPr>
            <w:tcW w:type="dxa" w:w="2160"/>
          </w:tcPr>
          <w:p>
            <w:r/>
            <w:r>
              <w:rPr>
                <w:b w:val="0"/>
              </w:rPr>
              <w:t>Daftar Keluaran dan Harga</w:t>
            </w:r>
          </w:p>
        </w:tc>
        <w:tc>
          <w:tcPr>
            <w:tcW w:type="dxa" w:w="2160"/>
          </w:tcPr>
          <w:p>
            <w:r/>
            <w:r>
              <w:rPr>
                <w:b w:val="0"/>
              </w:rPr>
              <w:t>Ada</w:t>
            </w:r>
          </w:p>
        </w:tc>
        <w:tc>
          <w:tcPr>
            <w:tcW w:type="dxa" w:w="2160"/>
          </w:tcPr>
          <w:p>
            <w:r/>
            <w:r>
              <w:rPr>
                <w:b w:val="0"/>
              </w:rPr>
              <w:t>Memenuhi Syarat</w:t>
            </w:r>
          </w:p>
        </w:tc>
      </w:tr>
      <w:tr>
        <w:tc>
          <w:tcPr>
            <w:tcW w:type="dxa" w:w="2160"/>
          </w:tcPr>
          <w:p>
            <w:r/>
          </w:p>
        </w:tc>
        <w:tc>
          <w:tcPr>
            <w:tcW w:type="dxa" w:w="2160"/>
          </w:tcPr>
          <w:p>
            <w:r/>
            <w:r>
              <w:rPr>
                <w:b w:val="0"/>
              </w:rPr>
              <w:t>Rincian Komponen Remunerasi Personil</w:t>
            </w:r>
          </w:p>
        </w:tc>
        <w:tc>
          <w:tcPr>
            <w:tcW w:type="dxa" w:w="2160"/>
          </w:tcPr>
          <w:p>
            <w:r/>
            <w:r>
              <w:rPr>
                <w:b w:val="0"/>
              </w:rPr>
              <w:t>Ada</w:t>
            </w:r>
          </w:p>
        </w:tc>
        <w:tc>
          <w:tcPr>
            <w:tcW w:type="dxa" w:w="2160"/>
          </w:tcPr>
          <w:p>
            <w:r/>
            <w:r>
              <w:rPr>
                <w:b w:val="0"/>
              </w:rPr>
              <w:t>Memenuhi Syarat</w:t>
            </w:r>
          </w:p>
        </w:tc>
      </w:tr>
      <w:tr>
        <w:tc>
          <w:tcPr>
            <w:tcW w:type="dxa" w:w="2160"/>
          </w:tcPr>
          <w:p>
            <w:r/>
            <w:r>
              <w:rPr>
                <w:b w:val="0"/>
              </w:rPr>
              <w:t>5.</w:t>
            </w:r>
          </w:p>
        </w:tc>
        <w:tc>
          <w:tcPr>
            <w:tcW w:type="dxa" w:w="2160"/>
          </w:tcPr>
          <w:p>
            <w:r/>
            <w:r>
              <w:rPr>
                <w:b w:val="0"/>
              </w:rPr>
              <w:t>Data Kualifikasi</w:t>
            </w:r>
          </w:p>
        </w:tc>
        <w:tc>
          <w:tcPr>
            <w:tcW w:type="dxa" w:w="2160"/>
          </w:tcPr>
          <w:p>
            <w:r/>
            <w:r>
              <w:rPr>
                <w:b w:val="0"/>
              </w:rPr>
              <w:t>Ada</w:t>
            </w:r>
          </w:p>
        </w:tc>
        <w:tc>
          <w:tcPr>
            <w:tcW w:type="dxa" w:w="2160"/>
          </w:tcPr>
          <w:p>
            <w:r/>
            <w:r>
              <w:rPr>
                <w:b w:val="0"/>
              </w:rPr>
              <w:t>Memenuhi Syarat</w:t>
            </w:r>
          </w:p>
        </w:tc>
      </w:tr>
    </w:tbl>
    <w:p/>
    <w:p>
      <w:r>
        <w:rPr>
          <w:b w:val="0"/>
        </w:rPr>
        <w:t xml:space="preserve">Dari data tersebut di atas, maka Pembukaan Dokumen Penawaran Jasa Pelaksanaan Konstruksi dianggap </w:t>
      </w:r>
      <w:r>
        <w:rPr>
          <w:b/>
        </w:rPr>
        <w:t>SAH</w:t>
      </w:r>
      <w:r>
        <w:rPr>
          <w:b w:val="0"/>
        </w:rPr>
        <w:t xml:space="preserve"> dan </w:t>
      </w:r>
      <w:r>
        <w:rPr>
          <w:b/>
        </w:rPr>
        <w:t>MEMENUHI SYARAT</w:t>
      </w:r>
      <w:r>
        <w:rPr>
          <w:b w:val="0"/>
        </w:rPr>
        <w:t xml:space="preserve"> untuk dapat diproses dan dievaluasi selanjutnya.</w:t>
      </w:r>
    </w:p>
    <w:p>
      <w:r>
        <w:rPr>
          <w:b w:val="0"/>
        </w:rPr>
        <w:t>Demikian Berita Acara ini dibuat untuk dapat dipergunakan sebagaimana mestinya.</w:t>
      </w:r>
    </w:p>
    <w:tbl>
      <w:tblPr>
        <w:tblStyle w:val="TableGrid"/>
        <w:tblW w:type="auto" w:w="0"/>
        <w:tblLook w:firstColumn="1" w:firstRow="1" w:lastColumn="0" w:lastRow="0" w:noHBand="0" w:noVBand="1" w:val="04A0"/>
      </w:tblPr>
      <w:tblGrid>
        <w:gridCol w:w="4320"/>
        <w:gridCol w:w="4320"/>
      </w:tblGrid>
      <w:tr>
        <w:tc>
          <w:tcPr>
            <w:tcW w:type="dxa" w:w="4320"/>
          </w:tcPr>
          <w:p>
            <w:r/>
            <w:r>
              <w:rPr>
                <w:b w:val="0"/>
              </w:rPr>
              <w:t xml:space="preserve">Peserta / Saksi Yang Hadir  </w:t>
            </w:r>
            <w:r>
              <w:rPr>
                <w:b/>
              </w:rPr>
              <w:t>[nama_badan_usaha]</w:t>
            </w:r>
            <w:r>
              <w:rPr>
                <w:b w:val="0"/>
              </w:rPr>
              <w:t xml:space="preserve">        </w:t>
            </w:r>
            <w:r>
              <w:rPr>
                <w:b/>
              </w:rPr>
              <w:t>[nama_wakil_sah]</w:t>
            </w:r>
            <w:r>
              <w:rPr>
                <w:b w:val="0"/>
              </w:rPr>
              <w:t xml:space="preserve">  [jabatan_wakil_sah]</w:t>
            </w:r>
          </w:p>
        </w:tc>
        <w:tc>
          <w:tcPr>
            <w:tcW w:type="dxa" w:w="4320"/>
          </w:tcPr>
          <w:p>
            <w:r/>
            <w:r>
              <w:rPr>
                <w:b w:val="0"/>
              </w:rPr>
              <w:t xml:space="preserve">Pontianak, [tanggal_bapdpen] Pejabat Pengadaan Barang / Jasa  Pada [nama_instansi] Tahun Anggaran [tahun_anggaran] </w:t>
            </w:r>
            <w:r>
              <w:rPr>
                <w:b/>
              </w:rPr>
              <w:t>[nama_pp]</w:t>
            </w:r>
            <w:r>
              <w:rPr>
                <w:b w:val="0"/>
              </w:rPr>
              <w:t xml:space="preserve"> NIP. [nip_pp]</w:t>
            </w:r>
          </w:p>
        </w:tc>
      </w:tr>
    </w:tbl>
    <w:p/>
    <w:p>
      <w:r>
        <w:rPr>
          <w:b/>
        </w:rPr>
        <w:t>BERITA ACARA PENJELASAN PEKERJAAN</w:t>
      </w:r>
    </w:p>
    <w:p>
      <w:r>
        <w:rPr>
          <w:b w:val="0"/>
        </w:rPr>
        <w:t>Nomor : [nomor_bapdp]</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Kegiatan</w:t>
            </w:r>
          </w:p>
        </w:tc>
        <w:tc>
          <w:tcPr>
            <w:tcW w:type="dxa" w:w="2880"/>
          </w:tcPr>
          <w:p>
            <w:r/>
            <w:r>
              <w:rPr>
                <w:b w:val="0"/>
              </w:rPr>
              <w:t>:</w:t>
            </w:r>
          </w:p>
        </w:tc>
        <w:tc>
          <w:tcPr>
            <w:tcW w:type="dxa" w:w="2880"/>
          </w:tcPr>
          <w:p>
            <w:r/>
            <w:r>
              <w:rPr>
                <w:b w:val="0"/>
              </w:rPr>
              <w:t>[kegiatan]</w:t>
            </w:r>
          </w:p>
        </w:tc>
      </w:tr>
      <w:tr>
        <w:tc>
          <w:tcPr>
            <w:tcW w:type="dxa" w:w="2880"/>
          </w:tcPr>
          <w:p>
            <w:r/>
            <w:r>
              <w:rPr>
                <w:b w:val="0"/>
              </w:rPr>
              <w:t>Sub Kegiatan</w:t>
            </w:r>
          </w:p>
        </w:tc>
        <w:tc>
          <w:tcPr>
            <w:tcW w:type="dxa" w:w="2880"/>
          </w:tcPr>
          <w:p>
            <w:r/>
            <w:r>
              <w:rPr>
                <w:b w:val="0"/>
              </w:rPr>
              <w:t>:</w:t>
            </w:r>
          </w:p>
        </w:tc>
        <w:tc>
          <w:tcPr>
            <w:tcW w:type="dxa" w:w="2880"/>
          </w:tcPr>
          <w:p>
            <w:r/>
            <w:r>
              <w:rPr>
                <w:b w:val="0"/>
              </w:rPr>
              <w:t>[sub_kegiatan]</w:t>
            </w:r>
          </w:p>
        </w:tc>
      </w:tr>
      <w:tr>
        <w:tc>
          <w:tcPr>
            <w:tcW w:type="dxa" w:w="2880"/>
          </w:tcPr>
          <w:p>
            <w:r/>
            <w:r>
              <w:rPr>
                <w:b w:val="0"/>
              </w:rPr>
              <w:t>Pekerjaan</w:t>
            </w:r>
          </w:p>
        </w:tc>
        <w:tc>
          <w:tcPr>
            <w:tcW w:type="dxa" w:w="2880"/>
          </w:tcPr>
          <w:p>
            <w:r/>
            <w:r>
              <w:rPr>
                <w:b w:val="0"/>
              </w:rPr>
              <w:t>:</w:t>
            </w:r>
          </w:p>
        </w:tc>
        <w:tc>
          <w:tcPr>
            <w:tcW w:type="dxa" w:w="2880"/>
          </w:tcPr>
          <w:p>
            <w:r/>
            <w:r>
              <w:rPr>
                <w:b w:val="0"/>
              </w:rPr>
              <w:t>[pekerjaan]</w:t>
            </w:r>
          </w:p>
        </w:tc>
      </w:tr>
      <w:tr>
        <w:tc>
          <w:tcPr>
            <w:tcW w:type="dxa" w:w="2880"/>
          </w:tcPr>
          <w:p>
            <w:r>
              <w:t>Keterangan Pekerjaan</w:t>
            </w:r>
          </w:p>
        </w:tc>
        <w:tc>
          <w:tcPr>
            <w:tcW w:type="dxa" w:w="2880"/>
          </w:tcPr>
          <w:p>
            <w:r>
              <w:t>:</w:t>
            </w:r>
          </w:p>
        </w:tc>
        <w:tc>
          <w:tcPr>
            <w:tcW w:type="dxa" w:w="2880"/>
          </w:tcPr>
          <w:p>
            <w:r>
              <w:t>[keterangan_pekerjaan]</w:t>
            </w:r>
          </w:p>
        </w:tc>
      </w:tr>
      <w:tr>
        <w:tc>
          <w:tcPr>
            <w:tcW w:type="dxa" w:w="2880"/>
          </w:tcPr>
          <w:p>
            <w:r/>
            <w:r>
              <w:rPr>
                <w:b w:val="0"/>
              </w:rPr>
              <w:t>Lokasi</w:t>
            </w:r>
          </w:p>
        </w:tc>
        <w:tc>
          <w:tcPr>
            <w:tcW w:type="dxa" w:w="2880"/>
          </w:tcPr>
          <w:p>
            <w:r/>
            <w:r>
              <w:rPr>
                <w:b w:val="0"/>
              </w:rPr>
              <w:t>:</w:t>
            </w:r>
          </w:p>
        </w:tc>
        <w:tc>
          <w:tcPr>
            <w:tcW w:type="dxa" w:w="2880"/>
          </w:tcPr>
          <w:p>
            <w:r/>
            <w:r>
              <w:rPr>
                <w:b w:val="0"/>
              </w:rPr>
              <w:t>[lokasi_pekerjaan]</w:t>
            </w:r>
          </w:p>
        </w:tc>
      </w:tr>
      <w:tr>
        <w:tc>
          <w:tcPr>
            <w:tcW w:type="dxa" w:w="2880"/>
          </w:tcPr>
          <w:p>
            <w:r/>
            <w:r>
              <w:rPr>
                <w:b w:val="0"/>
              </w:rPr>
              <w:t>Sumber Dana</w:t>
            </w:r>
          </w:p>
        </w:tc>
        <w:tc>
          <w:tcPr>
            <w:tcW w:type="dxa" w:w="2880"/>
          </w:tcPr>
          <w:p>
            <w:r/>
            <w:r>
              <w:rPr>
                <w:b w:val="0"/>
              </w:rPr>
              <w:t>:</w:t>
            </w:r>
          </w:p>
        </w:tc>
        <w:tc>
          <w:tcPr>
            <w:tcW w:type="dxa" w:w="2880"/>
          </w:tcPr>
          <w:p>
            <w:r/>
            <w:r>
              <w:rPr>
                <w:b w:val="0"/>
              </w:rPr>
              <w:t>[sumber_dana]</w:t>
            </w:r>
          </w:p>
        </w:tc>
      </w:tr>
      <w:tr>
        <w:tc>
          <w:tcPr>
            <w:tcW w:type="dxa" w:w="2880"/>
          </w:tcPr>
          <w:p>
            <w:r/>
            <w:r>
              <w:rPr>
                <w:b w:val="0"/>
              </w:rPr>
              <w:t>Tahun Anggaran</w:t>
            </w:r>
          </w:p>
        </w:tc>
        <w:tc>
          <w:tcPr>
            <w:tcW w:type="dxa" w:w="2880"/>
          </w:tcPr>
          <w:p>
            <w:r/>
            <w:r>
              <w:rPr>
                <w:b w:val="0"/>
              </w:rPr>
              <w:t>:</w:t>
            </w:r>
          </w:p>
        </w:tc>
        <w:tc>
          <w:tcPr>
            <w:tcW w:type="dxa" w:w="2880"/>
          </w:tcPr>
          <w:p>
            <w:r/>
            <w:r>
              <w:rPr>
                <w:b w:val="0"/>
              </w:rPr>
              <w:t>[tahun_anggaran]</w:t>
            </w:r>
          </w:p>
        </w:tc>
      </w:tr>
    </w:tbl>
    <w:p/>
    <w:p>
      <w:r>
        <w:rPr>
          <w:b w:val="0"/>
        </w:rPr>
        <w:t xml:space="preserve">Pada hari ini </w:t>
      </w:r>
      <w:r>
        <w:rPr>
          <w:b/>
        </w:rPr>
        <w:t>[terbilang_hari_bapdp]</w:t>
      </w:r>
      <w:r>
        <w:rPr>
          <w:b w:val="0"/>
        </w:rPr>
        <w:t xml:space="preserve"> tanggal  </w:t>
      </w:r>
      <w:r>
        <w:rPr>
          <w:b/>
        </w:rPr>
        <w:t>[terbilang_</w:t>
      </w:r>
      <w:r>
        <w:rPr>
          <w:b/>
        </w:rPr>
        <w:t>tanggal</w:t>
      </w:r>
      <w:r>
        <w:rPr>
          <w:b/>
        </w:rPr>
        <w:t>_bapdp]</w:t>
      </w:r>
      <w:r>
        <w:rPr>
          <w:b w:val="0"/>
        </w:rPr>
        <w:t xml:space="preserve"> bulan </w:t>
      </w:r>
      <w:r>
        <w:rPr>
          <w:b/>
        </w:rPr>
        <w:t>[terbilang_</w:t>
      </w:r>
      <w:r>
        <w:rPr>
          <w:b/>
        </w:rPr>
        <w:t>bulan</w:t>
      </w:r>
      <w:r>
        <w:rPr>
          <w:b/>
        </w:rPr>
        <w:t>_bapdp]</w:t>
      </w:r>
      <w:r>
        <w:rPr>
          <w:b w:val="0"/>
        </w:rPr>
        <w:t xml:space="preserve"> tahun  </w:t>
      </w:r>
      <w:r>
        <w:rPr>
          <w:b/>
        </w:rPr>
        <w:t>[terbilang_tahun_anggaran]</w:t>
      </w:r>
      <w:r>
        <w:rPr>
          <w:b w:val="0"/>
        </w:rPr>
        <w:t xml:space="preserve"> , Pejabat  Pengadaan Barang dan Jasa tahun anggaran [tahun_anggaran] yang dibentuk dengan Surat Keputusan [pejabat_skpp] [instansi_skpp] Nomor : [nomor_skpp] tanggal [tanggal_skpp], telah mengadakan Rapat  Penjelasan pengadaan pekerjaan paket tersebut di atas dengan disaksikan oleh calon penyedia barang/jasa atau yang mewakili yang hadir bertempat di Kantor [nama_instansi] dengan alamat : [alamat_instansi]</w:t>
      </w:r>
    </w:p>
    <w:p>
      <w:r>
        <w:rPr>
          <w:b w:val="0"/>
        </w:rPr>
        <w:t>Dalam kesempatan ini Pejabat Pengadaan Barang dan Jasa menjelaskan semua hal tentang pengadaan langsung ini dan telah menjawab semua pertanyaan dari calon penyedia sehingga sepenuhnya dapat diterima dan dipahami oleh calon penyedia yang akan ditunjuk.</w:t>
      </w:r>
    </w:p>
    <w:p>
      <w:r>
        <w:rPr>
          <w:b w:val="0"/>
        </w:rPr>
        <w:t xml:space="preserve">Dari penjelasan Pejabat Pengadaan Barang dan Jasa serta kesempatan tanya jawab yang diberikan kepada calon penyedia disimpulkan bahwa calon penyedia dapat menerima semua syarat-syarat dalam Dokumen Pengadaan ini. </w:t>
      </w:r>
    </w:p>
    <w:p>
      <w:r>
        <w:rPr>
          <w:b w:val="0"/>
        </w:rPr>
        <w:t>Demikian Berita Acara Penjelasan ini dibuat sebenarnya sebagai hasil rapat antara Pihak Pejabat dengan Pihak Rekanan peserta Pelelangan dan merupakan bagian yang tidak terpisahkan dari Dokumen Pengadaan</w:t>
      </w:r>
    </w:p>
    <w:tbl>
      <w:tblPr>
        <w:tblStyle w:val="TableGrid"/>
        <w:tblW w:type="auto" w:w="0"/>
        <w:tblLook w:firstColumn="1" w:firstRow="1" w:lastColumn="0" w:lastRow="0" w:noHBand="0" w:noVBand="1" w:val="04A0"/>
      </w:tblPr>
      <w:tblGrid>
        <w:gridCol w:w="4320"/>
        <w:gridCol w:w="4320"/>
      </w:tblGrid>
      <w:tr>
        <w:tc>
          <w:tcPr>
            <w:tcW w:type="dxa" w:w="4320"/>
          </w:tcPr>
          <w:p>
            <w:r/>
            <w:r>
              <w:rPr>
                <w:b w:val="0"/>
              </w:rPr>
              <w:t xml:space="preserve">Peserta / Saksi Yang Hadir  </w:t>
            </w:r>
            <w:r>
              <w:rPr>
                <w:b/>
              </w:rPr>
              <w:t>[nama_badan_usaha]</w:t>
            </w:r>
            <w:r>
              <w:rPr>
                <w:b w:val="0"/>
              </w:rPr>
              <w:t xml:space="preserve">        </w:t>
            </w:r>
            <w:r>
              <w:rPr>
                <w:b/>
              </w:rPr>
              <w:t>[nama_wakil_sah]</w:t>
            </w:r>
            <w:r>
              <w:rPr>
                <w:b w:val="0"/>
              </w:rPr>
              <w:t xml:space="preserve">  [jabatan_wakil_sah]</w:t>
            </w:r>
          </w:p>
        </w:tc>
        <w:tc>
          <w:tcPr>
            <w:tcW w:type="dxa" w:w="4320"/>
          </w:tcPr>
          <w:p>
            <w:r/>
            <w:r>
              <w:rPr>
                <w:b w:val="0"/>
              </w:rPr>
              <w:t xml:space="preserve">Pontianak, [tanggal_ bapdp] Pejabat Pengadaan Barang / Jasa  Pada [nama_instansi] Tahun Anggaran [tahun_anggaran] </w:t>
            </w:r>
            <w:r>
              <w:rPr>
                <w:b/>
              </w:rPr>
              <w:t>[nama_pp]</w:t>
            </w:r>
            <w:r>
              <w:rPr>
                <w:b w:val="0"/>
              </w:rPr>
              <w:t xml:space="preserve"> NIP. [nip_pp]</w:t>
            </w:r>
          </w:p>
        </w:tc>
      </w:tr>
    </w:tbl>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Nomor</w:t>
            </w:r>
          </w:p>
        </w:tc>
        <w:tc>
          <w:tcPr>
            <w:tcW w:type="dxa" w:w="2160"/>
          </w:tcPr>
          <w:p>
            <w:r/>
            <w:r>
              <w:rPr>
                <w:b w:val="0"/>
              </w:rPr>
              <w:t>:</w:t>
            </w:r>
          </w:p>
        </w:tc>
        <w:tc>
          <w:tcPr>
            <w:tcW w:type="dxa" w:w="2160"/>
          </w:tcPr>
          <w:p>
            <w:r/>
            <w:r>
              <w:rPr>
                <w:b w:val="0"/>
              </w:rPr>
              <w:t>[nomor_sup]</w:t>
            </w:r>
          </w:p>
        </w:tc>
        <w:tc>
          <w:tcPr>
            <w:tcW w:type="dxa" w:w="2160"/>
          </w:tcPr>
          <w:p>
            <w:r/>
            <w:r>
              <w:rPr>
                <w:b w:val="0"/>
              </w:rPr>
              <w:t>Pontianak, [tanggal_sup]</w:t>
            </w:r>
          </w:p>
        </w:tc>
      </w:tr>
      <w:tr>
        <w:tc>
          <w:tcPr>
            <w:tcW w:type="dxa" w:w="2160"/>
          </w:tcPr>
          <w:p>
            <w:r/>
            <w:r>
              <w:rPr>
                <w:b w:val="0"/>
              </w:rPr>
              <w:t>Lampiran</w:t>
            </w:r>
          </w:p>
        </w:tc>
        <w:tc>
          <w:tcPr>
            <w:tcW w:type="dxa" w:w="2160"/>
          </w:tcPr>
          <w:p>
            <w:r/>
            <w:r>
              <w:rPr>
                <w:b w:val="0"/>
              </w:rPr>
              <w:t>:</w:t>
            </w:r>
          </w:p>
        </w:tc>
        <w:tc>
          <w:tcPr>
            <w:tcW w:type="dxa" w:w="2160"/>
          </w:tcPr>
          <w:p>
            <w:r/>
            <w:r>
              <w:rPr>
                <w:b w:val="0"/>
              </w:rPr>
              <w:t>1 (satu) berkas</w:t>
            </w:r>
          </w:p>
        </w:tc>
        <w:tc>
          <w:tcPr>
            <w:tcW w:type="dxa" w:w="2160"/>
          </w:tcPr>
          <w:p>
            <w:r/>
          </w:p>
        </w:tc>
      </w:tr>
    </w:tbl>
    <w:p/>
    <w:p>
      <w:r>
        <w:rPr>
          <w:b w:val="0"/>
        </w:rPr>
        <w:t>Kepada Yth.</w:t>
      </w:r>
    </w:p>
    <w:p>
      <w:r>
        <w:rPr>
          <w:b/>
        </w:rPr>
        <w:t>[</w:t>
      </w:r>
      <w:r>
        <w:rPr>
          <w:b/>
        </w:rPr>
        <w:t>jabatan_wakil_sah] [nama_badan_usaha]</w:t>
      </w:r>
    </w:p>
    <w:p>
      <w:r>
        <w:rPr>
          <w:b w:val="0"/>
        </w:rPr>
        <w:t>[alamat_badan_usaha]</w:t>
      </w:r>
    </w:p>
    <w:p>
      <w:r>
        <w:rPr>
          <w:b w:val="0"/>
        </w:rPr>
        <w:t>di – Tempat</w:t>
      </w:r>
    </w:p>
    <w:p>
      <w:r>
        <w:rPr>
          <w:b w:val="0"/>
        </w:rPr>
        <w:tab/>
        <w:t>Perihal :</w:t>
        <w:tab/>
      </w:r>
      <w:r>
        <w:rPr>
          <w:b/>
        </w:rPr>
        <w:t xml:space="preserve">Undangan Mengikuti  Pengadaan Langsung untuk Paket Pekerjaan </w:t>
      </w:r>
      <w:r>
        <w:rPr>
          <w:b/>
        </w:rPr>
        <w:t>[pekerjaan]</w:t>
      </w:r>
      <w:r>
        <w:rPr>
          <w:b/>
        </w:rPr>
        <w:t xml:space="preserve"> Pada </w:t>
      </w:r>
      <w:r>
        <w:rPr>
          <w:b/>
        </w:rPr>
        <w:t>[nama_instansi]</w:t>
      </w:r>
      <w:r>
        <w:rPr>
          <w:b/>
        </w:rPr>
        <w:t xml:space="preserve"> </w:t>
      </w:r>
      <w:r>
        <w:rPr>
          <w:b/>
        </w:rPr>
        <w:t>Tahun Anggaran</w:t>
      </w:r>
      <w:r>
        <w:rPr>
          <w:b/>
        </w:rPr>
        <w:t xml:space="preserve"> </w:t>
      </w:r>
      <w:r>
        <w:rPr>
          <w:b/>
        </w:rPr>
        <w:t>Dua Ribu Dua Puluh Lima</w:t>
      </w:r>
      <w:r>
        <w:rPr>
          <w:b/>
        </w:rPr>
        <w:t>.</w:t>
      </w:r>
    </w:p>
    <w:p>
      <w:r>
        <w:rPr>
          <w:b w:val="0"/>
        </w:rPr>
        <w:t>Dengan ini Perusahaan* *Saudara kami undang untuk mengikuti proses Pengadaan Langsung paket Pengadan Jasa Konsultansi Konstruksi sebagai berikut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p>
        </w:tc>
        <w:tc>
          <w:tcPr>
            <w:tcW w:type="dxa" w:w="2160"/>
          </w:tcPr>
          <w:p>
            <w:r/>
            <w:r>
              <w:rPr>
                <w:b w:val="0"/>
              </w:rPr>
              <w:t>Paket Pekerjaan</w:t>
            </w:r>
          </w:p>
        </w:tc>
        <w:tc>
          <w:tcPr>
            <w:tcW w:type="dxa" w:w="2160"/>
          </w:tcPr>
          <w:p>
            <w:r/>
          </w:p>
        </w:tc>
        <w:tc>
          <w:tcPr>
            <w:tcW w:type="dxa" w:w="2160"/>
          </w:tcPr>
          <w:p>
            <w:r/>
          </w:p>
        </w:tc>
      </w:tr>
      <w:tr>
        <w:tc>
          <w:tcPr>
            <w:tcW w:type="dxa" w:w="2160"/>
          </w:tcPr>
          <w:p>
            <w:r/>
          </w:p>
        </w:tc>
        <w:tc>
          <w:tcPr>
            <w:tcW w:type="dxa" w:w="2160"/>
          </w:tcPr>
          <w:p>
            <w:r/>
            <w:r>
              <w:rPr>
                <w:b w:val="0"/>
              </w:rPr>
              <w:t>Kegiatan</w:t>
            </w:r>
          </w:p>
        </w:tc>
        <w:tc>
          <w:tcPr>
            <w:tcW w:type="dxa" w:w="2160"/>
          </w:tcPr>
          <w:p>
            <w:r/>
            <w:r>
              <w:rPr>
                <w:b w:val="0"/>
              </w:rPr>
              <w:t>:</w:t>
            </w:r>
          </w:p>
        </w:tc>
        <w:tc>
          <w:tcPr>
            <w:tcW w:type="dxa" w:w="2160"/>
          </w:tcPr>
          <w:p>
            <w:r/>
            <w:r>
              <w:rPr>
                <w:b w:val="0"/>
              </w:rPr>
              <w:t>[kegiatan]</w:t>
            </w:r>
          </w:p>
        </w:tc>
      </w:tr>
      <w:tr>
        <w:tc>
          <w:tcPr>
            <w:tcW w:type="dxa" w:w="2160"/>
          </w:tcPr>
          <w:p>
            <w:r/>
          </w:p>
        </w:tc>
        <w:tc>
          <w:tcPr>
            <w:tcW w:type="dxa" w:w="2160"/>
          </w:tcPr>
          <w:p>
            <w:r/>
            <w:r>
              <w:rPr>
                <w:b w:val="0"/>
              </w:rPr>
              <w:t>Sub Kegiatan</w:t>
            </w:r>
          </w:p>
        </w:tc>
        <w:tc>
          <w:tcPr>
            <w:tcW w:type="dxa" w:w="2160"/>
          </w:tcPr>
          <w:p>
            <w:r/>
            <w:r>
              <w:rPr>
                <w:b w:val="0"/>
              </w:rPr>
              <w:t>:</w:t>
            </w:r>
          </w:p>
        </w:tc>
        <w:tc>
          <w:tcPr>
            <w:tcW w:type="dxa" w:w="2160"/>
          </w:tcPr>
          <w:p>
            <w:r/>
            <w:r>
              <w:rPr>
                <w:b w:val="0"/>
              </w:rPr>
              <w:t>[sub_kegiatan]</w:t>
            </w:r>
          </w:p>
        </w:tc>
      </w:tr>
      <w:tr>
        <w:tc>
          <w:tcPr>
            <w:tcW w:type="dxa" w:w="2160"/>
          </w:tcPr>
          <w:p>
            <w:r/>
          </w:p>
        </w:tc>
        <w:tc>
          <w:tcPr>
            <w:tcW w:type="dxa" w:w="2160"/>
          </w:tcPr>
          <w:p>
            <w:r/>
            <w:r>
              <w:rPr>
                <w:b w:val="0"/>
              </w:rPr>
              <w:t>Pekerjaan</w:t>
            </w:r>
          </w:p>
        </w:tc>
        <w:tc>
          <w:tcPr>
            <w:tcW w:type="dxa" w:w="2160"/>
          </w:tcPr>
          <w:p>
            <w:r/>
            <w:r>
              <w:rPr>
                <w:b w:val="0"/>
              </w:rPr>
              <w:t>:</w:t>
            </w:r>
          </w:p>
        </w:tc>
        <w:tc>
          <w:tcPr>
            <w:tcW w:type="dxa" w:w="2160"/>
          </w:tcPr>
          <w:p>
            <w:r/>
            <w:r>
              <w:rPr>
                <w:b w:val="0"/>
              </w:rPr>
              <w:t>[pekerjaan]</w:t>
            </w:r>
          </w:p>
        </w:tc>
      </w:tr>
      <w:tr>
        <w:tc>
          <w:tcPr>
            <w:tcW w:type="dxa" w:w="2160"/>
          </w:tcPr>
          <w:p>
            <w:r/>
          </w:p>
        </w:tc>
        <w:tc>
          <w:tcPr>
            <w:tcW w:type="dxa" w:w="2160"/>
          </w:tcPr>
          <w:p>
            <w:r/>
            <w:r>
              <w:rPr>
                <w:b w:val="0"/>
              </w:rPr>
              <w:t>Nilai total HPS</w:t>
            </w:r>
          </w:p>
        </w:tc>
        <w:tc>
          <w:tcPr>
            <w:tcW w:type="dxa" w:w="2160"/>
          </w:tcPr>
          <w:p>
            <w:r/>
            <w:r>
              <w:rPr>
                <w:b w:val="0"/>
              </w:rPr>
              <w:t>:</w:t>
            </w:r>
          </w:p>
        </w:tc>
        <w:tc>
          <w:tcPr>
            <w:tcW w:type="dxa" w:w="2160"/>
          </w:tcPr>
          <w:p>
            <w:r/>
            <w:r>
              <w:rPr>
                <w:b w:val="0"/>
              </w:rPr>
              <w:t>Rp. [total_hps]</w:t>
            </w:r>
          </w:p>
        </w:tc>
      </w:tr>
      <w:tr>
        <w:tc>
          <w:tcPr>
            <w:tcW w:type="dxa" w:w="2160"/>
          </w:tcPr>
          <w:p>
            <w:r/>
          </w:p>
        </w:tc>
        <w:tc>
          <w:tcPr>
            <w:tcW w:type="dxa" w:w="2160"/>
          </w:tcPr>
          <w:p>
            <w:r/>
            <w:r>
              <w:rPr>
                <w:b w:val="0"/>
              </w:rPr>
              <w:t>Sumber Dana</w:t>
            </w:r>
          </w:p>
        </w:tc>
        <w:tc>
          <w:tcPr>
            <w:tcW w:type="dxa" w:w="2160"/>
          </w:tcPr>
          <w:p>
            <w:r/>
            <w:r>
              <w:rPr>
                <w:b w:val="0"/>
              </w:rPr>
              <w:t>:</w:t>
            </w:r>
          </w:p>
        </w:tc>
        <w:tc>
          <w:tcPr>
            <w:tcW w:type="dxa" w:w="2160"/>
          </w:tcPr>
          <w:p>
            <w:r/>
            <w:r>
              <w:rPr>
                <w:b w:val="0"/>
              </w:rPr>
              <w:t>[sumber_dana]</w:t>
            </w:r>
          </w:p>
        </w:tc>
      </w:tr>
      <w:tr>
        <w:tc>
          <w:tcPr>
            <w:tcW w:type="dxa" w:w="2160"/>
          </w:tcPr>
          <w:p>
            <w:r/>
          </w:p>
        </w:tc>
        <w:tc>
          <w:tcPr>
            <w:tcW w:type="dxa" w:w="2160"/>
          </w:tcPr>
          <w:p>
            <w:r/>
            <w:r>
              <w:rPr>
                <w:b w:val="0"/>
              </w:rPr>
              <w:t>Tahun Anggaran</w:t>
            </w:r>
          </w:p>
        </w:tc>
        <w:tc>
          <w:tcPr>
            <w:tcW w:type="dxa" w:w="2160"/>
          </w:tcPr>
          <w:p>
            <w:r/>
            <w:r>
              <w:rPr>
                <w:b w:val="0"/>
              </w:rPr>
              <w:t>:</w:t>
            </w:r>
          </w:p>
        </w:tc>
        <w:tc>
          <w:tcPr>
            <w:tcW w:type="dxa" w:w="2160"/>
          </w:tcPr>
          <w:p>
            <w:r/>
            <w:r>
              <w:rPr>
                <w:b w:val="0"/>
              </w:rPr>
              <w:t>[tahun_anggaran]</w:t>
            </w:r>
          </w:p>
        </w:tc>
      </w:tr>
      <w:tr>
        <w:tc>
          <w:tcPr>
            <w:tcW w:type="dxa" w:w="2160"/>
          </w:tcPr>
          <w:p>
            <w:r/>
            <w:r>
              <w:rPr>
                <w:b w:val="0"/>
              </w:rPr>
              <w:t>2.</w:t>
            </w:r>
          </w:p>
        </w:tc>
        <w:tc>
          <w:tcPr>
            <w:tcW w:type="dxa" w:w="2160"/>
          </w:tcPr>
          <w:p>
            <w:r/>
            <w:r>
              <w:rPr>
                <w:b w:val="0"/>
              </w:rPr>
              <w:t>Pelaksanaan Pengadaan</w:t>
            </w:r>
          </w:p>
        </w:tc>
        <w:tc>
          <w:tcPr>
            <w:tcW w:type="dxa" w:w="2160"/>
          </w:tcPr>
          <w:p>
            <w:r/>
          </w:p>
        </w:tc>
        <w:tc>
          <w:tcPr>
            <w:tcW w:type="dxa" w:w="2160"/>
          </w:tcPr>
          <w:p>
            <w:r/>
          </w:p>
        </w:tc>
      </w:tr>
      <w:tr>
        <w:tc>
          <w:tcPr>
            <w:tcW w:type="dxa" w:w="2160"/>
          </w:tcPr>
          <w:p>
            <w:r/>
          </w:p>
        </w:tc>
        <w:tc>
          <w:tcPr>
            <w:tcW w:type="dxa" w:w="2160"/>
          </w:tcPr>
          <w:p>
            <w:r/>
            <w:r>
              <w:rPr>
                <w:b w:val="0"/>
              </w:rPr>
              <w:t>Tempat dan alamat</w:t>
            </w:r>
          </w:p>
        </w:tc>
        <w:tc>
          <w:tcPr>
            <w:tcW w:type="dxa" w:w="2160"/>
          </w:tcPr>
          <w:p>
            <w:r/>
            <w:r>
              <w:rPr>
                <w:b w:val="0"/>
              </w:rPr>
              <w:t>:</w:t>
            </w:r>
          </w:p>
        </w:tc>
        <w:tc>
          <w:tcPr>
            <w:tcW w:type="dxa" w:w="2160"/>
          </w:tcPr>
          <w:p>
            <w:r/>
            <w:r>
              <w:rPr>
                <w:b w:val="0"/>
              </w:rPr>
              <w:t>Kantor [nama_instansi] [alamat_instansi]</w:t>
            </w:r>
          </w:p>
        </w:tc>
      </w:tr>
    </w:tbl>
    <w:p/>
    <w:p>
      <w:r>
        <w:rPr>
          <w:b w:val="0"/>
        </w:rPr>
        <w:t>Saudara diminta untuk memasukkan penawaran administrasi, teknis dan biaya serta data kualifikasi secara langsung sesuai dengan jadwal pelaksanaan sebagai berikut:</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No</w:t>
            </w:r>
          </w:p>
        </w:tc>
        <w:tc>
          <w:tcPr>
            <w:tcW w:type="dxa" w:w="2160"/>
          </w:tcPr>
          <w:p>
            <w:r/>
            <w:r>
              <w:rPr>
                <w:b w:val="0"/>
              </w:rPr>
              <w:t>Kegiatan</w:t>
            </w:r>
          </w:p>
        </w:tc>
        <w:tc>
          <w:tcPr>
            <w:tcW w:type="dxa" w:w="2160"/>
          </w:tcPr>
          <w:p>
            <w:r/>
            <w:r>
              <w:rPr>
                <w:b w:val="0"/>
              </w:rPr>
              <w:t>Hari/Tanggal</w:t>
            </w:r>
          </w:p>
        </w:tc>
        <w:tc>
          <w:tcPr>
            <w:tcW w:type="dxa" w:w="2160"/>
          </w:tcPr>
          <w:p>
            <w:r/>
            <w:r>
              <w:rPr>
                <w:b w:val="0"/>
              </w:rPr>
              <w:t>Waktu</w:t>
            </w:r>
          </w:p>
        </w:tc>
      </w:tr>
      <w:tr>
        <w:tc>
          <w:tcPr>
            <w:tcW w:type="dxa" w:w="2160"/>
          </w:tcPr>
          <w:p>
            <w:r/>
            <w:r>
              <w:rPr>
                <w:b w:val="0"/>
              </w:rPr>
              <w:t>a.</w:t>
            </w:r>
          </w:p>
        </w:tc>
        <w:tc>
          <w:tcPr>
            <w:tcW w:type="dxa" w:w="2160"/>
          </w:tcPr>
          <w:p>
            <w:r/>
            <w:r>
              <w:rPr>
                <w:b w:val="0"/>
              </w:rPr>
              <w:t>Pengambilan  dan Penjelasan Dokumen Pengadaan</w:t>
            </w:r>
          </w:p>
        </w:tc>
        <w:tc>
          <w:tcPr>
            <w:tcW w:type="dxa" w:w="2160"/>
          </w:tcPr>
          <w:p>
            <w:r/>
            <w:r>
              <w:rPr>
                <w:b w:val="0"/>
              </w:rPr>
              <w:t>[tanggal_bapdp]</w:t>
            </w:r>
          </w:p>
        </w:tc>
        <w:tc>
          <w:tcPr>
            <w:tcW w:type="dxa" w:w="2160"/>
          </w:tcPr>
          <w:p>
            <w:r/>
            <w:r>
              <w:rPr>
                <w:b w:val="0"/>
              </w:rPr>
              <w:t>08:00 – 15:00 WIB</w:t>
            </w:r>
          </w:p>
        </w:tc>
      </w:tr>
      <w:tr>
        <w:tc>
          <w:tcPr>
            <w:tcW w:type="dxa" w:w="2160"/>
          </w:tcPr>
          <w:p>
            <w:r/>
            <w:r>
              <w:rPr>
                <w:b w:val="0"/>
              </w:rPr>
              <w:t>b.</w:t>
            </w:r>
          </w:p>
        </w:tc>
        <w:tc>
          <w:tcPr>
            <w:tcW w:type="dxa" w:w="2160"/>
          </w:tcPr>
          <w:p>
            <w:r/>
            <w:r>
              <w:rPr>
                <w:b w:val="0"/>
              </w:rPr>
              <w:t>Pemasukan Dokumen Penawaran</w:t>
            </w:r>
          </w:p>
        </w:tc>
        <w:tc>
          <w:tcPr>
            <w:tcW w:type="dxa" w:w="2160"/>
          </w:tcPr>
          <w:p>
            <w:r/>
            <w:r>
              <w:rPr>
                <w:b w:val="0"/>
              </w:rPr>
              <w:t>[tanggal_mpdpen] – [tanggal_spdpen]</w:t>
            </w:r>
          </w:p>
        </w:tc>
        <w:tc>
          <w:tcPr>
            <w:tcW w:type="dxa" w:w="2160"/>
          </w:tcPr>
          <w:p>
            <w:r/>
            <w:r>
              <w:rPr>
                <w:b w:val="0"/>
              </w:rPr>
              <w:t>08:00 – 15:00 WIB</w:t>
            </w:r>
          </w:p>
        </w:tc>
      </w:tr>
      <w:tr>
        <w:tc>
          <w:tcPr>
            <w:tcW w:type="dxa" w:w="2160"/>
          </w:tcPr>
          <w:p>
            <w:r/>
            <w:r>
              <w:rPr>
                <w:b w:val="0"/>
              </w:rPr>
              <w:t>c.</w:t>
            </w:r>
          </w:p>
        </w:tc>
        <w:tc>
          <w:tcPr>
            <w:tcW w:type="dxa" w:w="2160"/>
          </w:tcPr>
          <w:p>
            <w:r/>
            <w:r>
              <w:rPr>
                <w:b w:val="0"/>
              </w:rPr>
              <w:t>Pembukaan Dokumen Penawaran dan Data Kualifikasi</w:t>
            </w:r>
          </w:p>
        </w:tc>
        <w:tc>
          <w:tcPr>
            <w:tcW w:type="dxa" w:w="2160"/>
          </w:tcPr>
          <w:p>
            <w:r/>
            <w:r>
              <w:rPr>
                <w:b w:val="0"/>
              </w:rPr>
              <w:t>[tanggal_bapdpen]</w:t>
            </w:r>
          </w:p>
        </w:tc>
        <w:tc>
          <w:tcPr>
            <w:tcW w:type="dxa" w:w="2160"/>
          </w:tcPr>
          <w:p>
            <w:r/>
            <w:r>
              <w:rPr>
                <w:b w:val="0"/>
              </w:rPr>
              <w:t>08:00 – 15:00 WIB</w:t>
            </w:r>
          </w:p>
        </w:tc>
      </w:tr>
      <w:tr>
        <w:tc>
          <w:tcPr>
            <w:tcW w:type="dxa" w:w="2160"/>
          </w:tcPr>
          <w:p>
            <w:r/>
            <w:r>
              <w:rPr>
                <w:b w:val="0"/>
              </w:rPr>
              <w:t>d.</w:t>
            </w:r>
          </w:p>
        </w:tc>
        <w:tc>
          <w:tcPr>
            <w:tcW w:type="dxa" w:w="2160"/>
          </w:tcPr>
          <w:p>
            <w:r/>
            <w:r>
              <w:rPr>
                <w:b w:val="0"/>
              </w:rPr>
              <w:t>Evaluasi Penawaran, Pembuktian Kualifikasi, Klarifikasi Teknis dan Negosiasi Biaya</w:t>
            </w:r>
          </w:p>
        </w:tc>
        <w:tc>
          <w:tcPr>
            <w:tcW w:type="dxa" w:w="2160"/>
          </w:tcPr>
          <w:p>
            <w:r/>
            <w:r>
              <w:rPr>
                <w:b w:val="0"/>
              </w:rPr>
              <w:t>[tanggal_bahep]</w:t>
            </w:r>
          </w:p>
        </w:tc>
        <w:tc>
          <w:tcPr>
            <w:tcW w:type="dxa" w:w="2160"/>
          </w:tcPr>
          <w:p>
            <w:r/>
            <w:r>
              <w:rPr>
                <w:b w:val="0"/>
              </w:rPr>
              <w:t>08:00 – 15:00 WIB</w:t>
            </w:r>
          </w:p>
        </w:tc>
      </w:tr>
      <w:tr>
        <w:tc>
          <w:tcPr>
            <w:tcW w:type="dxa" w:w="2160"/>
          </w:tcPr>
          <w:p>
            <w:r/>
            <w:r>
              <w:rPr>
                <w:b w:val="0"/>
              </w:rPr>
              <w:t>e.</w:t>
            </w:r>
          </w:p>
        </w:tc>
        <w:tc>
          <w:tcPr>
            <w:tcW w:type="dxa" w:w="2160"/>
          </w:tcPr>
          <w:p>
            <w:r/>
            <w:r>
              <w:rPr>
                <w:b w:val="0"/>
              </w:rPr>
              <w:t>Penandatanganan SPK</w:t>
            </w:r>
          </w:p>
        </w:tc>
        <w:tc>
          <w:tcPr>
            <w:tcW w:type="dxa" w:w="2160"/>
          </w:tcPr>
          <w:p>
            <w:r/>
            <w:r>
              <w:rPr>
                <w:b w:val="0"/>
              </w:rPr>
              <w:t>-</w:t>
            </w:r>
          </w:p>
        </w:tc>
        <w:tc>
          <w:tcPr>
            <w:tcW w:type="dxa" w:w="2160"/>
          </w:tcPr>
          <w:p>
            <w:r/>
            <w:r>
              <w:rPr>
                <w:b w:val="0"/>
              </w:rPr>
              <w:t>-</w:t>
            </w:r>
          </w:p>
        </w:tc>
      </w:tr>
    </w:tbl>
    <w:p/>
    <w:p>
      <w:r>
        <w:rPr>
          <w:b w:val="0"/>
        </w:rPr>
        <w:t>Apabila Saudara butuh keterangan dan penjelasan lebih lanjut, dapat menghubungi Pejabat Pengadaan sesuai alamat tersebut di atas sampai dengan batas akhir pemasukan Dokumen Penawaran.</w:t>
      </w:r>
    </w:p>
    <w:p>
      <w:r>
        <w:rPr>
          <w:b w:val="0"/>
        </w:rPr>
        <w:tab/>
        <w:t>Demikian disampaikan untuk diketahui.</w:t>
      </w:r>
    </w:p>
    <w:p>
      <w:r>
        <w:rPr>
          <w:b w:val="0"/>
        </w:rPr>
        <w:t xml:space="preserve">Pejabat Pengadaan Barang / Jasa  </w:t>
      </w:r>
    </w:p>
    <w:p>
      <w:r>
        <w:rPr>
          <w:b w:val="0"/>
        </w:rPr>
        <w:t xml:space="preserve">Pada [nama_instansi] </w:t>
      </w:r>
    </w:p>
    <w:p>
      <w:r>
        <w:rPr>
          <w:b w:val="0"/>
        </w:rPr>
        <w:t>Tahun Anggaran [tahun_anggaran]</w:t>
      </w:r>
    </w:p>
    <w:p>
      <w:r>
        <w:rPr>
          <w:b/>
        </w:rPr>
        <w:t>[nama_pp]</w:t>
      </w:r>
    </w:p>
    <w:p>
      <w:r>
        <w:rPr>
          <w:b w:val="0"/>
        </w:rPr>
        <w:t>NIP. [nip_pp]</w:t>
      </w:r>
    </w:p>
    <w:p>
      <w:r>
        <w:rPr>
          <w:b/>
        </w:rPr>
        <w:t>NOTA - DINAS</w:t>
      </w:r>
    </w:p>
    <w:tbl>
      <w:tblPr>
        <w:tblStyle w:val="TableGrid"/>
        <w:tblW w:type="auto" w:w="0"/>
        <w:tblLook w:firstColumn="1" w:firstRow="1" w:lastColumn="0" w:lastRow="0" w:noHBand="0" w:noVBand="1" w:val="04A0"/>
      </w:tblPr>
      <w:tblGrid>
        <w:gridCol w:w="2880"/>
        <w:gridCol w:w="2880"/>
        <w:gridCol w:w="2880"/>
      </w:tblGrid>
      <w:tr>
        <w:tc>
          <w:tcPr>
            <w:tcW w:type="dxa" w:w="2880"/>
          </w:tcPr>
          <w:p>
            <w:r/>
            <w:r>
              <w:rPr>
                <w:b w:val="0"/>
              </w:rPr>
              <w:t>Yth</w:t>
            </w:r>
          </w:p>
        </w:tc>
        <w:tc>
          <w:tcPr>
            <w:tcW w:type="dxa" w:w="2880"/>
          </w:tcPr>
          <w:p>
            <w:r/>
            <w:r>
              <w:rPr>
                <w:b w:val="0"/>
              </w:rPr>
              <w:t>:</w:t>
            </w:r>
          </w:p>
        </w:tc>
        <w:tc>
          <w:tcPr>
            <w:tcW w:type="dxa" w:w="2880"/>
          </w:tcPr>
          <w:p>
            <w:r/>
            <w:r>
              <w:rPr>
                <w:b w:val="0"/>
              </w:rPr>
              <w:t>Pejabat Pengadaan</w:t>
            </w:r>
          </w:p>
        </w:tc>
      </w:tr>
      <w:tr>
        <w:tc>
          <w:tcPr>
            <w:tcW w:type="dxa" w:w="2880"/>
          </w:tcPr>
          <w:p>
            <w:r/>
            <w:r>
              <w:rPr>
                <w:b w:val="0"/>
              </w:rPr>
              <w:t>Dari</w:t>
            </w:r>
          </w:p>
        </w:tc>
        <w:tc>
          <w:tcPr>
            <w:tcW w:type="dxa" w:w="2880"/>
          </w:tcPr>
          <w:p>
            <w:r/>
            <w:r>
              <w:rPr>
                <w:b w:val="0"/>
              </w:rPr>
              <w:t>:</w:t>
            </w:r>
          </w:p>
        </w:tc>
        <w:tc>
          <w:tcPr>
            <w:tcW w:type="dxa" w:w="2880"/>
          </w:tcPr>
          <w:p>
            <w:r/>
            <w:r>
              <w:rPr>
                <w:b w:val="0"/>
              </w:rPr>
              <w:t>Pejabat Pembuat Komitmen</w:t>
            </w:r>
          </w:p>
        </w:tc>
      </w:tr>
      <w:tr>
        <w:tc>
          <w:tcPr>
            <w:tcW w:type="dxa" w:w="2880"/>
          </w:tcPr>
          <w:p>
            <w:r/>
            <w:r>
              <w:rPr>
                <w:b w:val="0"/>
              </w:rPr>
              <w:t>Tembusan</w:t>
            </w:r>
          </w:p>
        </w:tc>
        <w:tc>
          <w:tcPr>
            <w:tcW w:type="dxa" w:w="2880"/>
          </w:tcPr>
          <w:p>
            <w:r/>
            <w:r>
              <w:rPr>
                <w:b w:val="0"/>
              </w:rPr>
              <w:t>:</w:t>
            </w:r>
          </w:p>
        </w:tc>
        <w:tc>
          <w:tcPr>
            <w:tcW w:type="dxa" w:w="2880"/>
          </w:tcPr>
          <w:p>
            <w:r/>
            <w:r>
              <w:rPr>
                <w:b w:val="0"/>
              </w:rPr>
              <w:t>-</w:t>
            </w:r>
          </w:p>
        </w:tc>
      </w:tr>
      <w:tr>
        <w:tc>
          <w:tcPr>
            <w:tcW w:type="dxa" w:w="2880"/>
          </w:tcPr>
          <w:p>
            <w:r/>
            <w:r>
              <w:rPr>
                <w:b w:val="0"/>
              </w:rPr>
              <w:t>Tanggal</w:t>
            </w:r>
          </w:p>
        </w:tc>
        <w:tc>
          <w:tcPr>
            <w:tcW w:type="dxa" w:w="2880"/>
          </w:tcPr>
          <w:p>
            <w:r/>
            <w:r>
              <w:rPr>
                <w:b w:val="0"/>
              </w:rPr>
              <w:t>:</w:t>
            </w:r>
          </w:p>
        </w:tc>
        <w:tc>
          <w:tcPr>
            <w:tcW w:type="dxa" w:w="2880"/>
          </w:tcPr>
          <w:p>
            <w:r/>
            <w:r>
              <w:rPr>
                <w:b w:val="0"/>
              </w:rPr>
              <w:t>[tanggal_ndpp]</w:t>
            </w:r>
          </w:p>
        </w:tc>
      </w:tr>
      <w:tr>
        <w:tc>
          <w:tcPr>
            <w:tcW w:type="dxa" w:w="2880"/>
          </w:tcPr>
          <w:p>
            <w:r/>
            <w:r>
              <w:rPr>
                <w:b w:val="0"/>
              </w:rPr>
              <w:t>Nomor</w:t>
            </w:r>
          </w:p>
        </w:tc>
        <w:tc>
          <w:tcPr>
            <w:tcW w:type="dxa" w:w="2880"/>
          </w:tcPr>
          <w:p>
            <w:r/>
            <w:r>
              <w:rPr>
                <w:b w:val="0"/>
              </w:rPr>
              <w:t>:</w:t>
            </w:r>
          </w:p>
        </w:tc>
        <w:tc>
          <w:tcPr>
            <w:tcW w:type="dxa" w:w="2880"/>
          </w:tcPr>
          <w:p>
            <w:r/>
            <w:r>
              <w:rPr>
                <w:b w:val="0"/>
              </w:rPr>
              <w:t>[nomor_ndpp]/RSUD</w:t>
            </w:r>
          </w:p>
        </w:tc>
      </w:tr>
      <w:tr>
        <w:tc>
          <w:tcPr>
            <w:tcW w:type="dxa" w:w="2880"/>
          </w:tcPr>
          <w:p>
            <w:r/>
            <w:r>
              <w:rPr>
                <w:b w:val="0"/>
              </w:rPr>
              <w:t>Sifat</w:t>
            </w:r>
          </w:p>
        </w:tc>
        <w:tc>
          <w:tcPr>
            <w:tcW w:type="dxa" w:w="2880"/>
          </w:tcPr>
          <w:p>
            <w:r/>
            <w:r>
              <w:rPr>
                <w:b w:val="0"/>
              </w:rPr>
              <w:t>:</w:t>
            </w:r>
          </w:p>
        </w:tc>
        <w:tc>
          <w:tcPr>
            <w:tcW w:type="dxa" w:w="2880"/>
          </w:tcPr>
          <w:p>
            <w:r/>
            <w:r>
              <w:rPr>
                <w:b w:val="0"/>
              </w:rPr>
              <w:t>Segera</w:t>
            </w:r>
          </w:p>
        </w:tc>
      </w:tr>
      <w:tr>
        <w:tc>
          <w:tcPr>
            <w:tcW w:type="dxa" w:w="2880"/>
          </w:tcPr>
          <w:p>
            <w:r/>
            <w:r>
              <w:rPr>
                <w:b w:val="0"/>
              </w:rPr>
              <w:t>Lampiran</w:t>
            </w:r>
          </w:p>
        </w:tc>
        <w:tc>
          <w:tcPr>
            <w:tcW w:type="dxa" w:w="2880"/>
          </w:tcPr>
          <w:p>
            <w:r/>
            <w:r>
              <w:rPr>
                <w:b w:val="0"/>
              </w:rPr>
              <w:t>:</w:t>
            </w:r>
          </w:p>
        </w:tc>
        <w:tc>
          <w:tcPr>
            <w:tcW w:type="dxa" w:w="2880"/>
          </w:tcPr>
          <w:p>
            <w:r/>
            <w:r>
              <w:rPr>
                <w:b w:val="0"/>
              </w:rPr>
              <w:t>1 Berkas</w:t>
            </w:r>
          </w:p>
        </w:tc>
      </w:tr>
      <w:tr>
        <w:tc>
          <w:tcPr>
            <w:tcW w:type="dxa" w:w="2880"/>
          </w:tcPr>
          <w:p>
            <w:r/>
            <w:r>
              <w:rPr>
                <w:b w:val="0"/>
              </w:rPr>
              <w:t>Hal</w:t>
            </w:r>
          </w:p>
        </w:tc>
        <w:tc>
          <w:tcPr>
            <w:tcW w:type="dxa" w:w="2880"/>
          </w:tcPr>
          <w:p>
            <w:r/>
            <w:r>
              <w:rPr>
                <w:b w:val="0"/>
              </w:rPr>
              <w:t>:</w:t>
            </w:r>
          </w:p>
        </w:tc>
        <w:tc>
          <w:tcPr>
            <w:tcW w:type="dxa" w:w="2880"/>
          </w:tcPr>
          <w:p>
            <w:r/>
            <w:r>
              <w:rPr>
                <w:b w:val="0"/>
              </w:rPr>
              <w:t>Perintah Pengadaan Langsung  [rekening_kegiatan] – [pekerjaan]  Rumah Sakit Umum Daerah Dokter Soedarso Tahun Anggaran [tahun_anggaran]</w:t>
            </w:r>
          </w:p>
        </w:tc>
      </w:tr>
    </w:tbl>
    <w:p/>
    <w:p>
      <w:r>
        <w:rPr>
          <w:b w:val="0"/>
        </w:rPr>
        <w:t>Sehubungan dengan tersedianya dana pada Dokumen Pelaksana Anggaran Satuan Kerja Perangkat Daerah (DPA-SKPD) [rekening_kegiatan] [pekerjaan] pada [nama_instansi] Tahun Anggaran [tahun_anggaran], maka dengan ini dimintakan kepada Saudara untuk segera diproses pengadaannya sesuai dengan ketentuan yang berlaku , yaitu :</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
              <w:rPr>
                <w:b w:val="0"/>
              </w:rPr>
              <w:t>1.</w:t>
            </w:r>
          </w:p>
        </w:tc>
        <w:tc>
          <w:tcPr>
            <w:tcW w:type="dxa" w:w="2160"/>
          </w:tcPr>
          <w:p>
            <w:r/>
            <w:r>
              <w:rPr>
                <w:b w:val="0"/>
              </w:rPr>
              <w:t>Pekerjaan</w:t>
            </w:r>
          </w:p>
        </w:tc>
        <w:tc>
          <w:tcPr>
            <w:tcW w:type="dxa" w:w="2160"/>
          </w:tcPr>
          <w:p>
            <w:r/>
            <w:r>
              <w:rPr>
                <w:b w:val="0"/>
              </w:rPr>
              <w:t>:</w:t>
            </w:r>
          </w:p>
        </w:tc>
        <w:tc>
          <w:tcPr>
            <w:tcW w:type="dxa" w:w="2160"/>
          </w:tcPr>
          <w:p>
            <w:r/>
            <w:r>
              <w:rPr>
                <w:b w:val="0"/>
              </w:rPr>
              <w:t>[rekening_kegiatan] [pekerjaan] Tahun Anggaran [tahun_anggaran]</w:t>
            </w:r>
          </w:p>
        </w:tc>
      </w:tr>
      <w:tr>
        <w:tc>
          <w:tcPr>
            <w:tcW w:type="dxa" w:w="2160"/>
          </w:tcPr>
          <w:p>
            <w:r/>
            <w:r>
              <w:rPr>
                <w:b w:val="0"/>
              </w:rPr>
              <w:t>2.</w:t>
            </w:r>
          </w:p>
        </w:tc>
        <w:tc>
          <w:tcPr>
            <w:tcW w:type="dxa" w:w="2160"/>
          </w:tcPr>
          <w:p>
            <w:r/>
            <w:r>
              <w:rPr>
                <w:b w:val="0"/>
              </w:rPr>
              <w:t>Sumber Dana</w:t>
            </w:r>
          </w:p>
        </w:tc>
        <w:tc>
          <w:tcPr>
            <w:tcW w:type="dxa" w:w="2160"/>
          </w:tcPr>
          <w:p>
            <w:r/>
            <w:r>
              <w:rPr>
                <w:b w:val="0"/>
              </w:rPr>
              <w:t>:</w:t>
            </w:r>
          </w:p>
        </w:tc>
        <w:tc>
          <w:tcPr>
            <w:tcW w:type="dxa" w:w="2160"/>
          </w:tcPr>
          <w:p>
            <w:r/>
            <w:r>
              <w:rPr>
                <w:b w:val="0"/>
              </w:rPr>
              <w:t>[sumber_dana] RSUD Dr. Soedarso  Tahun Anggaran [tahun_anggaran]</w:t>
            </w:r>
          </w:p>
        </w:tc>
      </w:tr>
      <w:tr>
        <w:tc>
          <w:tcPr>
            <w:tcW w:type="dxa" w:w="2160"/>
          </w:tcPr>
          <w:p>
            <w:r/>
            <w:r>
              <w:rPr>
                <w:b w:val="0"/>
              </w:rPr>
              <w:t>3.</w:t>
            </w:r>
          </w:p>
        </w:tc>
        <w:tc>
          <w:tcPr>
            <w:tcW w:type="dxa" w:w="2160"/>
          </w:tcPr>
          <w:p>
            <w:r/>
            <w:r>
              <w:rPr>
                <w:b w:val="0"/>
              </w:rPr>
              <w:t>Lampiran</w:t>
            </w:r>
          </w:p>
        </w:tc>
        <w:tc>
          <w:tcPr>
            <w:tcW w:type="dxa" w:w="2160"/>
          </w:tcPr>
          <w:p>
            <w:r/>
            <w:r>
              <w:rPr>
                <w:b w:val="0"/>
              </w:rPr>
              <w:t>:</w:t>
            </w:r>
          </w:p>
        </w:tc>
        <w:tc>
          <w:tcPr>
            <w:tcW w:type="dxa" w:w="2160"/>
          </w:tcPr>
          <w:p>
            <w:r/>
            <w:r>
              <w:rPr>
                <w:b w:val="0"/>
              </w:rPr>
              <w:t>Spesifikasi Teknis Pekerjaan</w:t>
            </w:r>
          </w:p>
        </w:tc>
      </w:tr>
    </w:tbl>
    <w:p/>
    <w:p>
      <w:r>
        <w:rPr>
          <w:b w:val="0"/>
        </w:rPr>
        <w:t>Dalam pelaksanaan ini senantiasa mengacu kepada Peraturan Presiden Nomor 46 Tahun 2025 tentang Perubahan Kedua atas Peraturan Presiden Nomor 16 Tahun 2018 tentang Pengadaan Barang/Jasa Pemerintah, apabila terdapat hal-hal yang belum jelas untuk pekerjaan ini, agar dikonsultasikan dengan Pejabat Pelaksana Teknis Kegiatan Rumah Sakit Umum Daerah Dokter Soedarso.</w:t>
      </w:r>
    </w:p>
    <w:p>
      <w:r>
        <w:rPr>
          <w:b w:val="0"/>
        </w:rPr>
        <w:t>Atas perhatian dan kerjasama yang baik diucapkan terima kasih.</w:t>
      </w:r>
    </w:p>
    <w:p>
      <w:r>
        <w:rPr>
          <w:b w:val="0"/>
        </w:rPr>
        <w:t>Pejabat Pembuat Komitmen</w:t>
      </w:r>
    </w:p>
    <w:p>
      <w:r>
        <w:rPr>
          <w:b w:val="0"/>
        </w:rPr>
        <w:t>RSUD dr. Soedarso</w:t>
      </w:r>
    </w:p>
    <w:p>
      <w:r>
        <w:rPr>
          <w:b/>
        </w:rPr>
        <w:t>[nama_ppk]</w:t>
      </w:r>
    </w:p>
    <w:p>
      <w:r>
        <w:rPr>
          <w:b w:val="0"/>
        </w:rPr>
        <w:t>NIP. [nip_ppk]</w:t>
      </w:r>
    </w:p>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b w:val="0"/>
      </w:rPr>
      <w:t>PEMERINTAH PROVINSI KALIMANTAN BARAT</w:t>
    </w:r>
  </w:p>
  <w:p>
    <w:pPr>
      <w:spacing w:after="0"/>
    </w:pPr>
    <w:r>
      <w:rPr>
        <w:b/>
      </w:rPr>
      <w:t>RUMAH SAKIT UMUM DAERAH</w:t>
    </w:r>
  </w:p>
  <w:p>
    <w:pPr>
      <w:spacing w:after="0"/>
    </w:pPr>
    <w:r>
      <w:rPr>
        <w:b/>
      </w:rPr>
      <w:t>DOKTER SOEDARSO</w:t>
    </w:r>
  </w:p>
  <w:p>
    <w:pPr>
      <w:spacing w:after="0"/>
    </w:pPr>
    <w:r>
      <w:rPr>
        <w:b w:val="0"/>
      </w:rPr>
      <w:t>Jalan Dokter Soedarso Nomor 1 Pontianak, Kalimantan Barat 78124</w:t>
    </w:r>
  </w:p>
  <w:p>
    <w:pPr>
      <w:spacing w:after="0"/>
    </w:pPr>
    <w:r>
      <w:rPr>
        <w:b w:val="0"/>
      </w:rPr>
      <w:t>Telepon (0561) 737701 Faksimile (0561) 736528</w:t>
    </w:r>
  </w:p>
  <w:p>
    <w:pPr>
      <w:spacing w:after="0"/>
    </w:pPr>
    <w:r>
      <w:rPr>
        <w:b w:val="0"/>
      </w:rPr>
      <w:t>Laman https://rsuddrsoedarso.kalbarprov.go.id</w:t>
    </w:r>
  </w:p>
  <w:p>
    <w:pPr>
      <w:spacing w:after="0"/>
    </w:pPr>
    <w:r>
      <w:rPr>
        <w:b w:val="0"/>
      </w:rPr>
      <w:t>Pos-el rsud@kalbarprov.go.id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